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A1E1E6" w14:textId="77777777" w:rsidR="0008566A" w:rsidRDefault="0008566A">
      <w:pPr>
        <w:pStyle w:val="Naslov"/>
        <w:rPr>
          <w:color w:val="000000" w:themeColor="text1"/>
        </w:rPr>
      </w:pPr>
    </w:p>
    <w:p w14:paraId="27B605D2" w14:textId="7704B90B" w:rsidR="000C4470" w:rsidRPr="0008566A" w:rsidRDefault="00000000">
      <w:pPr>
        <w:pStyle w:val="Naslov"/>
        <w:rPr>
          <w:color w:val="000000" w:themeColor="text1"/>
        </w:rPr>
      </w:pPr>
      <w:r w:rsidRPr="0008566A">
        <w:rPr>
          <w:color w:val="000000" w:themeColor="text1"/>
        </w:rPr>
        <w:t>PRIJAVNICA</w:t>
      </w:r>
      <w:r w:rsidR="00865B48">
        <w:rPr>
          <w:color w:val="000000" w:themeColor="text1"/>
        </w:rPr>
        <w:t xml:space="preserve"> in POGODBA</w:t>
      </w:r>
    </w:p>
    <w:p w14:paraId="0D0A1831" w14:textId="1FA4D5B4" w:rsidR="000C4470" w:rsidRPr="0008566A" w:rsidRDefault="00000000">
      <w:pPr>
        <w:rPr>
          <w:color w:val="000000" w:themeColor="text1"/>
        </w:rPr>
      </w:pPr>
      <w:r w:rsidRPr="0008566A">
        <w:rPr>
          <w:color w:val="000000" w:themeColor="text1"/>
        </w:rPr>
        <w:t xml:space="preserve">za </w:t>
      </w:r>
      <w:proofErr w:type="spellStart"/>
      <w:r w:rsidRPr="0008566A">
        <w:rPr>
          <w:color w:val="000000" w:themeColor="text1"/>
        </w:rPr>
        <w:t>pripravo</w:t>
      </w:r>
      <w:proofErr w:type="spellEnd"/>
      <w:r w:rsidRPr="0008566A">
        <w:rPr>
          <w:color w:val="000000" w:themeColor="text1"/>
        </w:rPr>
        <w:t xml:space="preserve"> in </w:t>
      </w:r>
      <w:proofErr w:type="spellStart"/>
      <w:r w:rsidRPr="0008566A">
        <w:rPr>
          <w:color w:val="000000" w:themeColor="text1"/>
        </w:rPr>
        <w:t>prodajo</w:t>
      </w:r>
      <w:proofErr w:type="spellEnd"/>
      <w:r w:rsidRPr="0008566A">
        <w:rPr>
          <w:color w:val="000000" w:themeColor="text1"/>
        </w:rPr>
        <w:t xml:space="preserve"> </w:t>
      </w:r>
      <w:proofErr w:type="spellStart"/>
      <w:r w:rsidRPr="0008566A">
        <w:rPr>
          <w:color w:val="000000" w:themeColor="text1"/>
        </w:rPr>
        <w:t>hrane</w:t>
      </w:r>
      <w:proofErr w:type="spellEnd"/>
      <w:r w:rsidRPr="0008566A">
        <w:rPr>
          <w:color w:val="000000" w:themeColor="text1"/>
        </w:rPr>
        <w:t xml:space="preserve"> </w:t>
      </w:r>
      <w:proofErr w:type="spellStart"/>
      <w:r w:rsidRPr="0008566A">
        <w:rPr>
          <w:color w:val="000000" w:themeColor="text1"/>
        </w:rPr>
        <w:t>ali</w:t>
      </w:r>
      <w:proofErr w:type="spellEnd"/>
      <w:r w:rsidRPr="0008566A">
        <w:rPr>
          <w:color w:val="000000" w:themeColor="text1"/>
        </w:rPr>
        <w:t xml:space="preserve"> </w:t>
      </w:r>
      <w:proofErr w:type="spellStart"/>
      <w:r w:rsidRPr="0008566A">
        <w:rPr>
          <w:color w:val="000000" w:themeColor="text1"/>
        </w:rPr>
        <w:t>pijače</w:t>
      </w:r>
      <w:proofErr w:type="spellEnd"/>
      <w:r w:rsidR="0008566A" w:rsidRPr="0008566A">
        <w:rPr>
          <w:color w:val="000000" w:themeColor="text1"/>
        </w:rPr>
        <w:t xml:space="preserve"> </w:t>
      </w:r>
      <w:r w:rsidRPr="0008566A">
        <w:rPr>
          <w:color w:val="000000" w:themeColor="text1"/>
        </w:rPr>
        <w:t xml:space="preserve">v </w:t>
      </w:r>
      <w:proofErr w:type="spellStart"/>
      <w:r w:rsidRPr="0008566A">
        <w:rPr>
          <w:color w:val="000000" w:themeColor="text1"/>
        </w:rPr>
        <w:t>času</w:t>
      </w:r>
      <w:proofErr w:type="spellEnd"/>
      <w:r w:rsidRPr="0008566A">
        <w:rPr>
          <w:color w:val="000000" w:themeColor="text1"/>
        </w:rPr>
        <w:t xml:space="preserve"> prireditve</w:t>
      </w:r>
      <w:r w:rsidRPr="0008566A">
        <w:rPr>
          <w:color w:val="000000" w:themeColor="text1"/>
        </w:rPr>
        <w:br/>
      </w:r>
      <w:r w:rsidRPr="0008566A">
        <w:rPr>
          <w:b/>
          <w:bCs/>
          <w:color w:val="000000" w:themeColor="text1"/>
        </w:rPr>
        <w:t>5</w:t>
      </w:r>
      <w:r w:rsidR="00865B48">
        <w:rPr>
          <w:b/>
          <w:bCs/>
          <w:color w:val="000000" w:themeColor="text1"/>
        </w:rPr>
        <w:t>3</w:t>
      </w:r>
      <w:r w:rsidRPr="0008566A">
        <w:rPr>
          <w:b/>
          <w:bCs/>
          <w:color w:val="000000" w:themeColor="text1"/>
        </w:rPr>
        <w:t xml:space="preserve">. Dnevi narodnih noš in </w:t>
      </w:r>
      <w:proofErr w:type="spellStart"/>
      <w:r w:rsidRPr="0008566A">
        <w:rPr>
          <w:b/>
          <w:bCs/>
          <w:color w:val="000000" w:themeColor="text1"/>
        </w:rPr>
        <w:t>oblačilne</w:t>
      </w:r>
      <w:proofErr w:type="spellEnd"/>
      <w:r w:rsidRPr="0008566A">
        <w:rPr>
          <w:b/>
          <w:bCs/>
          <w:color w:val="000000" w:themeColor="text1"/>
        </w:rPr>
        <w:t xml:space="preserve"> </w:t>
      </w:r>
      <w:proofErr w:type="spellStart"/>
      <w:r w:rsidRPr="0008566A">
        <w:rPr>
          <w:b/>
          <w:bCs/>
          <w:color w:val="000000" w:themeColor="text1"/>
        </w:rPr>
        <w:t>dediščine</w:t>
      </w:r>
      <w:proofErr w:type="spellEnd"/>
      <w:r w:rsidRPr="0008566A">
        <w:rPr>
          <w:color w:val="000000" w:themeColor="text1"/>
        </w:rPr>
        <w:br/>
        <w:t>1</w:t>
      </w:r>
      <w:r w:rsidR="00865B48">
        <w:rPr>
          <w:color w:val="000000" w:themeColor="text1"/>
        </w:rPr>
        <w:t>1</w:t>
      </w:r>
      <w:r w:rsidRPr="0008566A">
        <w:rPr>
          <w:color w:val="000000" w:themeColor="text1"/>
        </w:rPr>
        <w:t>.–1</w:t>
      </w:r>
      <w:r w:rsidR="00865B48">
        <w:rPr>
          <w:color w:val="000000" w:themeColor="text1"/>
        </w:rPr>
        <w:t>3</w:t>
      </w:r>
      <w:r w:rsidRPr="0008566A">
        <w:rPr>
          <w:color w:val="000000" w:themeColor="text1"/>
        </w:rPr>
        <w:t xml:space="preserve">. </w:t>
      </w:r>
      <w:proofErr w:type="spellStart"/>
      <w:r w:rsidRPr="0008566A">
        <w:rPr>
          <w:color w:val="000000" w:themeColor="text1"/>
        </w:rPr>
        <w:t>septembe</w:t>
      </w:r>
      <w:r w:rsidR="00AA3E87">
        <w:rPr>
          <w:color w:val="000000" w:themeColor="text1"/>
        </w:rPr>
        <w:t>r</w:t>
      </w:r>
      <w:proofErr w:type="spellEnd"/>
      <w:r w:rsidRPr="0008566A">
        <w:rPr>
          <w:color w:val="000000" w:themeColor="text1"/>
        </w:rPr>
        <w:t xml:space="preserve"> 202</w:t>
      </w:r>
      <w:r w:rsidR="00865B48">
        <w:rPr>
          <w:color w:val="000000" w:themeColor="text1"/>
        </w:rPr>
        <w:t>6</w:t>
      </w:r>
    </w:p>
    <w:p w14:paraId="574ECD8A" w14:textId="77777777" w:rsidR="000C4470" w:rsidRPr="00D612EB" w:rsidRDefault="00000000">
      <w:pPr>
        <w:pStyle w:val="Naslov1"/>
        <w:rPr>
          <w:color w:val="000000" w:themeColor="text1"/>
          <w:sz w:val="24"/>
          <w:szCs w:val="24"/>
        </w:rPr>
      </w:pPr>
      <w:r w:rsidRPr="00D612EB">
        <w:rPr>
          <w:color w:val="000000" w:themeColor="text1"/>
          <w:sz w:val="24"/>
          <w:szCs w:val="24"/>
        </w:rPr>
        <w:t>Podatki o ponudniku:</w:t>
      </w:r>
    </w:p>
    <w:p w14:paraId="0F323EEE" w14:textId="77777777" w:rsidR="0008566A" w:rsidRPr="0008566A" w:rsidRDefault="00000000">
      <w:pPr>
        <w:rPr>
          <w:color w:val="000000" w:themeColor="text1"/>
        </w:rPr>
      </w:pPr>
      <w:proofErr w:type="spellStart"/>
      <w:r w:rsidRPr="0008566A">
        <w:rPr>
          <w:color w:val="000000" w:themeColor="text1"/>
        </w:rPr>
        <w:t>Naziv</w:t>
      </w:r>
      <w:proofErr w:type="spellEnd"/>
      <w:r w:rsidRPr="0008566A">
        <w:rPr>
          <w:color w:val="000000" w:themeColor="text1"/>
        </w:rPr>
        <w:t xml:space="preserve"> </w:t>
      </w:r>
      <w:proofErr w:type="spellStart"/>
      <w:r w:rsidRPr="0008566A">
        <w:rPr>
          <w:color w:val="000000" w:themeColor="text1"/>
        </w:rPr>
        <w:t>podjetja</w:t>
      </w:r>
      <w:proofErr w:type="spellEnd"/>
      <w:r w:rsidRPr="0008566A">
        <w:rPr>
          <w:color w:val="000000" w:themeColor="text1"/>
        </w:rPr>
        <w:t xml:space="preserve"> / </w:t>
      </w:r>
      <w:proofErr w:type="spellStart"/>
      <w:r w:rsidRPr="0008566A">
        <w:rPr>
          <w:color w:val="000000" w:themeColor="text1"/>
        </w:rPr>
        <w:t>društva</w:t>
      </w:r>
      <w:proofErr w:type="spellEnd"/>
      <w:r w:rsidRPr="0008566A">
        <w:rPr>
          <w:color w:val="000000" w:themeColor="text1"/>
        </w:rPr>
        <w:t xml:space="preserve"> / </w:t>
      </w:r>
      <w:proofErr w:type="spellStart"/>
      <w:r w:rsidRPr="0008566A">
        <w:rPr>
          <w:color w:val="000000" w:themeColor="text1"/>
        </w:rPr>
        <w:t>samostojnega</w:t>
      </w:r>
      <w:proofErr w:type="spellEnd"/>
      <w:r w:rsidRPr="0008566A">
        <w:rPr>
          <w:color w:val="000000" w:themeColor="text1"/>
        </w:rPr>
        <w:t xml:space="preserve"> </w:t>
      </w:r>
      <w:proofErr w:type="spellStart"/>
      <w:r w:rsidRPr="0008566A">
        <w:rPr>
          <w:color w:val="000000" w:themeColor="text1"/>
        </w:rPr>
        <w:t>podjetnika</w:t>
      </w:r>
      <w:proofErr w:type="spellEnd"/>
      <w:r w:rsidRPr="0008566A">
        <w:rPr>
          <w:color w:val="000000" w:themeColor="text1"/>
        </w:rPr>
        <w:t>:</w:t>
      </w:r>
    </w:p>
    <w:p w14:paraId="05301AC0" w14:textId="105B0743" w:rsidR="000C4470" w:rsidRPr="0008566A" w:rsidRDefault="0008566A">
      <w:pPr>
        <w:rPr>
          <w:color w:val="000000" w:themeColor="text1"/>
        </w:rPr>
      </w:pPr>
      <w:r w:rsidRPr="0008566A">
        <w:rPr>
          <w:color w:val="000000" w:themeColor="text1"/>
        </w:rPr>
        <w:t>________________________________________________________________________________________________</w:t>
      </w:r>
    </w:p>
    <w:p w14:paraId="217EF5A5" w14:textId="01C6F496" w:rsidR="000C4470" w:rsidRPr="0008566A" w:rsidRDefault="00000000">
      <w:pPr>
        <w:rPr>
          <w:color w:val="000000" w:themeColor="text1"/>
        </w:rPr>
      </w:pPr>
      <w:proofErr w:type="gramStart"/>
      <w:r w:rsidRPr="0008566A">
        <w:rPr>
          <w:color w:val="000000" w:themeColor="text1"/>
        </w:rPr>
        <w:t>Naslov:</w:t>
      </w:r>
      <w:r w:rsidR="0008566A" w:rsidRPr="0008566A">
        <w:rPr>
          <w:color w:val="000000" w:themeColor="text1"/>
        </w:rPr>
        <w:t>_</w:t>
      </w:r>
      <w:proofErr w:type="gramEnd"/>
      <w:r w:rsidR="0008566A" w:rsidRPr="0008566A">
        <w:rPr>
          <w:color w:val="000000" w:themeColor="text1"/>
        </w:rPr>
        <w:t>_____________________________________________________________________________________________</w:t>
      </w:r>
    </w:p>
    <w:p w14:paraId="1EA26FC5" w14:textId="7A1018AD" w:rsidR="000C4470" w:rsidRPr="0008566A" w:rsidRDefault="00000000">
      <w:pPr>
        <w:rPr>
          <w:color w:val="000000" w:themeColor="text1"/>
        </w:rPr>
      </w:pPr>
      <w:r w:rsidRPr="0008566A">
        <w:rPr>
          <w:color w:val="000000" w:themeColor="text1"/>
        </w:rPr>
        <w:t xml:space="preserve">Davčna </w:t>
      </w:r>
      <w:proofErr w:type="gramStart"/>
      <w:r w:rsidRPr="0008566A">
        <w:rPr>
          <w:color w:val="000000" w:themeColor="text1"/>
        </w:rPr>
        <w:t>številka:</w:t>
      </w:r>
      <w:r w:rsidR="0008566A" w:rsidRPr="0008566A">
        <w:rPr>
          <w:color w:val="000000" w:themeColor="text1"/>
        </w:rPr>
        <w:t>_</w:t>
      </w:r>
      <w:proofErr w:type="gramEnd"/>
      <w:r w:rsidR="0008566A" w:rsidRPr="0008566A">
        <w:rPr>
          <w:color w:val="000000" w:themeColor="text1"/>
        </w:rPr>
        <w:t>___________________________________________________________________________________</w:t>
      </w:r>
    </w:p>
    <w:p w14:paraId="58A68E37" w14:textId="77777777" w:rsidR="000C4470" w:rsidRPr="0008566A" w:rsidRDefault="00000000">
      <w:pPr>
        <w:rPr>
          <w:color w:val="000000" w:themeColor="text1"/>
        </w:rPr>
      </w:pPr>
      <w:r w:rsidRPr="0008566A">
        <w:rPr>
          <w:color w:val="000000" w:themeColor="text1"/>
        </w:rPr>
        <w:t xml:space="preserve">Davčni zavezanec: (ustrezno </w:t>
      </w:r>
      <w:proofErr w:type="gramStart"/>
      <w:r w:rsidRPr="0008566A">
        <w:rPr>
          <w:color w:val="000000" w:themeColor="text1"/>
        </w:rPr>
        <w:t xml:space="preserve">označite)   </w:t>
      </w:r>
      <w:proofErr w:type="gramEnd"/>
      <w:r w:rsidRPr="0008566A">
        <w:rPr>
          <w:color w:val="000000" w:themeColor="text1"/>
        </w:rPr>
        <w:t>☐ DA   ☐ NE</w:t>
      </w:r>
    </w:p>
    <w:p w14:paraId="08AAAFEC" w14:textId="078C8A29" w:rsidR="000C4470" w:rsidRPr="0008566A" w:rsidRDefault="00000000">
      <w:pPr>
        <w:rPr>
          <w:color w:val="000000" w:themeColor="text1"/>
        </w:rPr>
      </w:pPr>
      <w:r w:rsidRPr="0008566A">
        <w:rPr>
          <w:color w:val="000000" w:themeColor="text1"/>
        </w:rPr>
        <w:t>E-</w:t>
      </w:r>
      <w:proofErr w:type="gramStart"/>
      <w:r w:rsidRPr="0008566A">
        <w:rPr>
          <w:color w:val="000000" w:themeColor="text1"/>
        </w:rPr>
        <w:t>pošta:</w:t>
      </w:r>
      <w:r w:rsidR="0008566A" w:rsidRPr="0008566A">
        <w:rPr>
          <w:color w:val="000000" w:themeColor="text1"/>
        </w:rPr>
        <w:t>_</w:t>
      </w:r>
      <w:proofErr w:type="gramEnd"/>
      <w:r w:rsidR="0008566A" w:rsidRPr="0008566A">
        <w:rPr>
          <w:color w:val="000000" w:themeColor="text1"/>
        </w:rPr>
        <w:t>____________________________________________________________________________________________</w:t>
      </w:r>
    </w:p>
    <w:p w14:paraId="172B9F58" w14:textId="2815F47D" w:rsidR="000C4470" w:rsidRPr="0008566A" w:rsidRDefault="00000000">
      <w:pPr>
        <w:rPr>
          <w:color w:val="000000" w:themeColor="text1"/>
        </w:rPr>
      </w:pPr>
      <w:r w:rsidRPr="0008566A">
        <w:rPr>
          <w:color w:val="000000" w:themeColor="text1"/>
        </w:rPr>
        <w:t xml:space="preserve">Telefon / </w:t>
      </w:r>
      <w:proofErr w:type="gramStart"/>
      <w:r w:rsidRPr="0008566A">
        <w:rPr>
          <w:color w:val="000000" w:themeColor="text1"/>
        </w:rPr>
        <w:t>mobitel:</w:t>
      </w:r>
      <w:r w:rsidR="0008566A" w:rsidRPr="0008566A">
        <w:rPr>
          <w:color w:val="000000" w:themeColor="text1"/>
        </w:rPr>
        <w:t>_</w:t>
      </w:r>
      <w:proofErr w:type="gramEnd"/>
      <w:r w:rsidR="0008566A" w:rsidRPr="0008566A">
        <w:rPr>
          <w:color w:val="000000" w:themeColor="text1"/>
        </w:rPr>
        <w:t>_________________________________________________________________________________</w:t>
      </w:r>
    </w:p>
    <w:p w14:paraId="7F8CA5B1" w14:textId="77777777" w:rsidR="000C4470" w:rsidRPr="00D612EB" w:rsidRDefault="00000000">
      <w:pPr>
        <w:pStyle w:val="Naslov1"/>
        <w:rPr>
          <w:color w:val="000000" w:themeColor="text1"/>
          <w:sz w:val="24"/>
          <w:szCs w:val="24"/>
        </w:rPr>
      </w:pPr>
      <w:r w:rsidRPr="00D612EB">
        <w:rPr>
          <w:color w:val="000000" w:themeColor="text1"/>
          <w:sz w:val="24"/>
          <w:szCs w:val="24"/>
        </w:rPr>
        <w:t>Izbira prodajnega mesta:</w:t>
      </w:r>
    </w:p>
    <w:p w14:paraId="51BD7661" w14:textId="77777777" w:rsidR="000C4470" w:rsidRPr="0008566A" w:rsidRDefault="00000000">
      <w:pPr>
        <w:rPr>
          <w:color w:val="000000" w:themeColor="text1"/>
        </w:rPr>
      </w:pPr>
      <w:r w:rsidRPr="0008566A">
        <w:rPr>
          <w:color w:val="000000" w:themeColor="text1"/>
        </w:rPr>
        <w:t>(označite ustrezno možnost, glej priložen tloris)</w:t>
      </w:r>
    </w:p>
    <w:p w14:paraId="6C734379" w14:textId="77777777" w:rsidR="000C4470" w:rsidRPr="0008566A" w:rsidRDefault="00000000">
      <w:pPr>
        <w:rPr>
          <w:color w:val="000000" w:themeColor="text1"/>
        </w:rPr>
      </w:pPr>
      <w:r w:rsidRPr="0008566A">
        <w:rPr>
          <w:color w:val="000000" w:themeColor="text1"/>
        </w:rPr>
        <w:t>☐ Sejemska stojnica v bližini odra</w:t>
      </w:r>
      <w:r w:rsidRPr="0008566A">
        <w:rPr>
          <w:color w:val="000000" w:themeColor="text1"/>
        </w:rPr>
        <w:br/>
        <w:t xml:space="preserve">   • Velikost stojnice: 2 x 1 m, z odlagalno polico</w:t>
      </w:r>
      <w:r w:rsidRPr="0008566A">
        <w:rPr>
          <w:color w:val="000000" w:themeColor="text1"/>
        </w:rPr>
        <w:br/>
        <w:t xml:space="preserve">   • Površina: 250 cm x 250 cm (modra barva)</w:t>
      </w:r>
      <w:r w:rsidRPr="0008566A">
        <w:rPr>
          <w:color w:val="000000" w:themeColor="text1"/>
        </w:rPr>
        <w:br/>
        <w:t xml:space="preserve">   • Cena: 500,00 € z DDV</w:t>
      </w:r>
    </w:p>
    <w:p w14:paraId="1CF069CD" w14:textId="77777777" w:rsidR="000C4470" w:rsidRPr="0008566A" w:rsidRDefault="00000000">
      <w:pPr>
        <w:rPr>
          <w:color w:val="000000" w:themeColor="text1"/>
        </w:rPr>
      </w:pPr>
      <w:r w:rsidRPr="0008566A">
        <w:rPr>
          <w:color w:val="000000" w:themeColor="text1"/>
        </w:rPr>
        <w:t>☐ Sejemska stojnica v bližini odra</w:t>
      </w:r>
      <w:r w:rsidRPr="0008566A">
        <w:rPr>
          <w:color w:val="000000" w:themeColor="text1"/>
        </w:rPr>
        <w:br/>
        <w:t xml:space="preserve">   • Velikost stojnice: 2 x 1 m, z odlagalno polico</w:t>
      </w:r>
      <w:r w:rsidRPr="0008566A">
        <w:rPr>
          <w:color w:val="000000" w:themeColor="text1"/>
        </w:rPr>
        <w:br/>
        <w:t xml:space="preserve">   • Površina: 300 cm x 500 cm (rumena barva)</w:t>
      </w:r>
      <w:r w:rsidRPr="0008566A">
        <w:rPr>
          <w:color w:val="000000" w:themeColor="text1"/>
        </w:rPr>
        <w:br/>
        <w:t xml:space="preserve">   • Cena: 500,00 € z DDV</w:t>
      </w:r>
    </w:p>
    <w:p w14:paraId="735ECB9E" w14:textId="667F2CFA" w:rsidR="0008566A" w:rsidRPr="0008566A" w:rsidRDefault="00000000">
      <w:pPr>
        <w:rPr>
          <w:color w:val="000000" w:themeColor="text1"/>
        </w:rPr>
      </w:pPr>
      <w:r w:rsidRPr="0008566A">
        <w:rPr>
          <w:color w:val="000000" w:themeColor="text1"/>
        </w:rPr>
        <w:t>☐ Prostor za postavitev mobilne stojnice</w:t>
      </w:r>
      <w:r w:rsidRPr="0008566A">
        <w:rPr>
          <w:color w:val="000000" w:themeColor="text1"/>
        </w:rPr>
        <w:br/>
        <w:t xml:space="preserve">   • Označeno z zeleno barvo (priloga: fotografija stojnice obvezna)</w:t>
      </w:r>
      <w:r w:rsidRPr="0008566A">
        <w:rPr>
          <w:color w:val="000000" w:themeColor="text1"/>
        </w:rPr>
        <w:br/>
        <w:t xml:space="preserve">   • Cena: </w:t>
      </w:r>
      <w:r w:rsidR="00D612EB">
        <w:rPr>
          <w:color w:val="000000" w:themeColor="text1"/>
        </w:rPr>
        <w:t>20</w:t>
      </w:r>
      <w:r w:rsidRPr="0008566A">
        <w:rPr>
          <w:color w:val="000000" w:themeColor="text1"/>
        </w:rPr>
        <w:t xml:space="preserve">0,00 € z DDV </w:t>
      </w:r>
      <w:proofErr w:type="spellStart"/>
      <w:r w:rsidRPr="0008566A">
        <w:rPr>
          <w:color w:val="000000" w:themeColor="text1"/>
        </w:rPr>
        <w:t>na</w:t>
      </w:r>
      <w:proofErr w:type="spellEnd"/>
      <w:r w:rsidRPr="0008566A">
        <w:rPr>
          <w:color w:val="000000" w:themeColor="text1"/>
        </w:rPr>
        <w:t xml:space="preserve"> </w:t>
      </w:r>
      <w:proofErr w:type="spellStart"/>
      <w:r w:rsidRPr="0008566A">
        <w:rPr>
          <w:color w:val="000000" w:themeColor="text1"/>
        </w:rPr>
        <w:t>tekoči</w:t>
      </w:r>
      <w:proofErr w:type="spellEnd"/>
      <w:r w:rsidRPr="0008566A">
        <w:rPr>
          <w:color w:val="000000" w:themeColor="text1"/>
        </w:rPr>
        <w:t xml:space="preserve"> meter </w:t>
      </w:r>
      <w:proofErr w:type="spellStart"/>
      <w:r w:rsidRPr="0008566A">
        <w:rPr>
          <w:color w:val="000000" w:themeColor="text1"/>
        </w:rPr>
        <w:t>dolžine</w:t>
      </w:r>
      <w:proofErr w:type="spellEnd"/>
      <w:r w:rsidRPr="0008566A">
        <w:rPr>
          <w:color w:val="000000" w:themeColor="text1"/>
        </w:rPr>
        <w:t xml:space="preserve"> </w:t>
      </w:r>
      <w:proofErr w:type="spellStart"/>
      <w:r w:rsidRPr="0008566A">
        <w:rPr>
          <w:color w:val="000000" w:themeColor="text1"/>
        </w:rPr>
        <w:t>stojnice</w:t>
      </w:r>
      <w:proofErr w:type="spellEnd"/>
    </w:p>
    <w:p w14:paraId="4AD2E202" w14:textId="34D8BF96" w:rsidR="000C4470" w:rsidRPr="00D612EB" w:rsidRDefault="00000000" w:rsidP="0008566A">
      <w:pPr>
        <w:pStyle w:val="Naslov1"/>
        <w:rPr>
          <w:color w:val="000000" w:themeColor="text1"/>
          <w:sz w:val="24"/>
          <w:szCs w:val="24"/>
        </w:rPr>
      </w:pPr>
      <w:proofErr w:type="spellStart"/>
      <w:r w:rsidRPr="00D612EB">
        <w:rPr>
          <w:color w:val="000000" w:themeColor="text1"/>
          <w:sz w:val="24"/>
          <w:szCs w:val="24"/>
        </w:rPr>
        <w:lastRenderedPageBreak/>
        <w:t>Opis</w:t>
      </w:r>
      <w:proofErr w:type="spellEnd"/>
      <w:r w:rsidRPr="00D612EB">
        <w:rPr>
          <w:color w:val="000000" w:themeColor="text1"/>
          <w:sz w:val="24"/>
          <w:szCs w:val="24"/>
        </w:rPr>
        <w:t xml:space="preserve"> </w:t>
      </w:r>
      <w:proofErr w:type="spellStart"/>
      <w:r w:rsidRPr="00D612EB">
        <w:rPr>
          <w:color w:val="000000" w:themeColor="text1"/>
          <w:sz w:val="24"/>
          <w:szCs w:val="24"/>
        </w:rPr>
        <w:t>ponudbe</w:t>
      </w:r>
      <w:proofErr w:type="spellEnd"/>
      <w:r w:rsidRPr="00D612EB">
        <w:rPr>
          <w:color w:val="000000" w:themeColor="text1"/>
          <w:sz w:val="24"/>
          <w:szCs w:val="24"/>
        </w:rPr>
        <w:t xml:space="preserve"> </w:t>
      </w:r>
      <w:proofErr w:type="spellStart"/>
      <w:r w:rsidRPr="00D612EB">
        <w:rPr>
          <w:color w:val="000000" w:themeColor="text1"/>
          <w:sz w:val="24"/>
          <w:szCs w:val="24"/>
        </w:rPr>
        <w:t>hrane</w:t>
      </w:r>
      <w:proofErr w:type="spellEnd"/>
      <w:r w:rsidRPr="00D612EB">
        <w:rPr>
          <w:color w:val="000000" w:themeColor="text1"/>
          <w:sz w:val="24"/>
          <w:szCs w:val="24"/>
        </w:rPr>
        <w:t xml:space="preserve"> / </w:t>
      </w:r>
      <w:proofErr w:type="spellStart"/>
      <w:r w:rsidRPr="00D612EB">
        <w:rPr>
          <w:color w:val="000000" w:themeColor="text1"/>
          <w:sz w:val="24"/>
          <w:szCs w:val="24"/>
        </w:rPr>
        <w:t>pijače</w:t>
      </w:r>
      <w:proofErr w:type="spellEnd"/>
      <w:r w:rsidRPr="00D612EB">
        <w:rPr>
          <w:color w:val="000000" w:themeColor="text1"/>
          <w:sz w:val="24"/>
          <w:szCs w:val="24"/>
        </w:rPr>
        <w:t xml:space="preserve"> (</w:t>
      </w:r>
      <w:proofErr w:type="spellStart"/>
      <w:r w:rsidRPr="00D612EB">
        <w:rPr>
          <w:color w:val="000000" w:themeColor="text1"/>
          <w:sz w:val="24"/>
          <w:szCs w:val="24"/>
        </w:rPr>
        <w:t>prosimo</w:t>
      </w:r>
      <w:proofErr w:type="spellEnd"/>
      <w:r w:rsidRPr="00D612EB">
        <w:rPr>
          <w:color w:val="000000" w:themeColor="text1"/>
          <w:sz w:val="24"/>
          <w:szCs w:val="24"/>
        </w:rPr>
        <w:t xml:space="preserve">, </w:t>
      </w:r>
      <w:proofErr w:type="spellStart"/>
      <w:r w:rsidRPr="00D612EB">
        <w:rPr>
          <w:color w:val="000000" w:themeColor="text1"/>
          <w:sz w:val="24"/>
          <w:szCs w:val="24"/>
        </w:rPr>
        <w:t>navedite</w:t>
      </w:r>
      <w:proofErr w:type="spellEnd"/>
      <w:r w:rsidRPr="00D612EB">
        <w:rPr>
          <w:color w:val="000000" w:themeColor="text1"/>
          <w:sz w:val="24"/>
          <w:szCs w:val="24"/>
        </w:rPr>
        <w:t xml:space="preserve"> </w:t>
      </w:r>
      <w:proofErr w:type="spellStart"/>
      <w:r w:rsidRPr="00D612EB">
        <w:rPr>
          <w:color w:val="000000" w:themeColor="text1"/>
          <w:sz w:val="24"/>
          <w:szCs w:val="24"/>
        </w:rPr>
        <w:t>tudi</w:t>
      </w:r>
      <w:proofErr w:type="spellEnd"/>
      <w:r w:rsidRPr="00D612EB">
        <w:rPr>
          <w:color w:val="000000" w:themeColor="text1"/>
          <w:sz w:val="24"/>
          <w:szCs w:val="24"/>
        </w:rPr>
        <w:t xml:space="preserve"> </w:t>
      </w:r>
      <w:proofErr w:type="spellStart"/>
      <w:r w:rsidRPr="00D612EB">
        <w:rPr>
          <w:color w:val="000000" w:themeColor="text1"/>
          <w:sz w:val="24"/>
          <w:szCs w:val="24"/>
        </w:rPr>
        <w:t>morebitne</w:t>
      </w:r>
      <w:proofErr w:type="spellEnd"/>
      <w:r w:rsidRPr="00D612EB">
        <w:rPr>
          <w:color w:val="000000" w:themeColor="text1"/>
          <w:sz w:val="24"/>
          <w:szCs w:val="24"/>
        </w:rPr>
        <w:t xml:space="preserve"> posebnosti):</w:t>
      </w:r>
      <w:r w:rsidR="0008566A" w:rsidRPr="00D612EB">
        <w:rPr>
          <w:b w:val="0"/>
          <w:bCs w:val="0"/>
          <w:color w:val="000000" w:themeColor="text1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612EB">
        <w:rPr>
          <w:b w:val="0"/>
          <w:bCs w:val="0"/>
          <w:color w:val="000000" w:themeColor="text1"/>
          <w:sz w:val="24"/>
          <w:szCs w:val="24"/>
        </w:rPr>
        <w:t>_________________________________________________________________</w:t>
      </w:r>
    </w:p>
    <w:p w14:paraId="173536C1" w14:textId="77777777" w:rsidR="000C4470" w:rsidRPr="00D612EB" w:rsidRDefault="00000000">
      <w:pPr>
        <w:pStyle w:val="Naslov1"/>
        <w:rPr>
          <w:color w:val="000000" w:themeColor="text1"/>
          <w:sz w:val="24"/>
          <w:szCs w:val="24"/>
        </w:rPr>
      </w:pPr>
      <w:r w:rsidRPr="00D612EB">
        <w:rPr>
          <w:color w:val="000000" w:themeColor="text1"/>
          <w:sz w:val="24"/>
          <w:szCs w:val="24"/>
        </w:rPr>
        <w:t>Predvidena uporaba električne energije (obvezno navedite naprave in predvideno moč v kW za vsako):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315"/>
        <w:gridCol w:w="4315"/>
      </w:tblGrid>
      <w:tr w:rsidR="0008566A" w:rsidRPr="0008566A" w14:paraId="381EBC05" w14:textId="77777777" w:rsidTr="00D612EB">
        <w:tc>
          <w:tcPr>
            <w:tcW w:w="4315" w:type="dxa"/>
          </w:tcPr>
          <w:p w14:paraId="6F823D49" w14:textId="77777777" w:rsidR="000C4470" w:rsidRPr="0008566A" w:rsidRDefault="00000000">
            <w:pPr>
              <w:rPr>
                <w:color w:val="000000" w:themeColor="text1"/>
              </w:rPr>
            </w:pPr>
            <w:r w:rsidRPr="0008566A">
              <w:rPr>
                <w:color w:val="000000" w:themeColor="text1"/>
              </w:rPr>
              <w:t>Naprava</w:t>
            </w:r>
          </w:p>
        </w:tc>
        <w:tc>
          <w:tcPr>
            <w:tcW w:w="4315" w:type="dxa"/>
          </w:tcPr>
          <w:p w14:paraId="72761C0B" w14:textId="77777777" w:rsidR="000C4470" w:rsidRPr="0008566A" w:rsidRDefault="00000000">
            <w:pPr>
              <w:rPr>
                <w:color w:val="000000" w:themeColor="text1"/>
              </w:rPr>
            </w:pPr>
            <w:r w:rsidRPr="0008566A">
              <w:rPr>
                <w:color w:val="000000" w:themeColor="text1"/>
              </w:rPr>
              <w:t>Moč (kW)</w:t>
            </w:r>
          </w:p>
        </w:tc>
      </w:tr>
      <w:tr w:rsidR="0008566A" w:rsidRPr="0008566A" w14:paraId="4511DC78" w14:textId="77777777" w:rsidTr="00D612EB">
        <w:tc>
          <w:tcPr>
            <w:tcW w:w="4315" w:type="dxa"/>
          </w:tcPr>
          <w:p w14:paraId="561045DB" w14:textId="77777777" w:rsidR="000C4470" w:rsidRDefault="000C4470">
            <w:pPr>
              <w:rPr>
                <w:color w:val="000000" w:themeColor="text1"/>
              </w:rPr>
            </w:pPr>
          </w:p>
          <w:p w14:paraId="0E1FE68F" w14:textId="77777777" w:rsidR="0008566A" w:rsidRPr="0008566A" w:rsidRDefault="0008566A">
            <w:pPr>
              <w:rPr>
                <w:color w:val="000000" w:themeColor="text1"/>
              </w:rPr>
            </w:pPr>
          </w:p>
        </w:tc>
        <w:tc>
          <w:tcPr>
            <w:tcW w:w="4315" w:type="dxa"/>
          </w:tcPr>
          <w:p w14:paraId="78DCAE26" w14:textId="77777777" w:rsidR="000C4470" w:rsidRPr="0008566A" w:rsidRDefault="000C4470">
            <w:pPr>
              <w:rPr>
                <w:color w:val="000000" w:themeColor="text1"/>
              </w:rPr>
            </w:pPr>
          </w:p>
        </w:tc>
      </w:tr>
      <w:tr w:rsidR="0008566A" w:rsidRPr="0008566A" w14:paraId="70CC7E4D" w14:textId="77777777" w:rsidTr="00D612EB">
        <w:tc>
          <w:tcPr>
            <w:tcW w:w="4315" w:type="dxa"/>
          </w:tcPr>
          <w:p w14:paraId="56D7382B" w14:textId="77777777" w:rsidR="000C4470" w:rsidRDefault="000C4470">
            <w:pPr>
              <w:rPr>
                <w:color w:val="000000" w:themeColor="text1"/>
              </w:rPr>
            </w:pPr>
          </w:p>
          <w:p w14:paraId="5943BA63" w14:textId="77777777" w:rsidR="0008566A" w:rsidRPr="0008566A" w:rsidRDefault="0008566A">
            <w:pPr>
              <w:rPr>
                <w:color w:val="000000" w:themeColor="text1"/>
              </w:rPr>
            </w:pPr>
          </w:p>
        </w:tc>
        <w:tc>
          <w:tcPr>
            <w:tcW w:w="4315" w:type="dxa"/>
          </w:tcPr>
          <w:p w14:paraId="16525D28" w14:textId="77777777" w:rsidR="000C4470" w:rsidRPr="0008566A" w:rsidRDefault="000C4470">
            <w:pPr>
              <w:rPr>
                <w:color w:val="000000" w:themeColor="text1"/>
              </w:rPr>
            </w:pPr>
          </w:p>
        </w:tc>
      </w:tr>
      <w:tr w:rsidR="0008566A" w:rsidRPr="0008566A" w14:paraId="560EBB60" w14:textId="77777777" w:rsidTr="00D612EB">
        <w:tc>
          <w:tcPr>
            <w:tcW w:w="4315" w:type="dxa"/>
          </w:tcPr>
          <w:p w14:paraId="2B676297" w14:textId="77777777" w:rsidR="000C4470" w:rsidRDefault="000C4470">
            <w:pPr>
              <w:rPr>
                <w:color w:val="000000" w:themeColor="text1"/>
              </w:rPr>
            </w:pPr>
          </w:p>
          <w:p w14:paraId="701647B5" w14:textId="77777777" w:rsidR="0008566A" w:rsidRPr="0008566A" w:rsidRDefault="0008566A">
            <w:pPr>
              <w:rPr>
                <w:color w:val="000000" w:themeColor="text1"/>
              </w:rPr>
            </w:pPr>
          </w:p>
        </w:tc>
        <w:tc>
          <w:tcPr>
            <w:tcW w:w="4315" w:type="dxa"/>
          </w:tcPr>
          <w:p w14:paraId="21C9CEC9" w14:textId="77777777" w:rsidR="000C4470" w:rsidRPr="0008566A" w:rsidRDefault="000C4470">
            <w:pPr>
              <w:rPr>
                <w:color w:val="000000" w:themeColor="text1"/>
              </w:rPr>
            </w:pPr>
          </w:p>
        </w:tc>
      </w:tr>
    </w:tbl>
    <w:p w14:paraId="39AC3436" w14:textId="1E5BDB14" w:rsidR="00D612EB" w:rsidRDefault="00D612EB" w:rsidP="00D612EB">
      <w:pPr>
        <w:pStyle w:val="Naslov1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00D612EB">
        <w:rPr>
          <w:rFonts w:ascii="Segoe UI Emoji" w:eastAsiaTheme="minorEastAsia" w:hAnsi="Segoe UI Emoji" w:cs="Segoe UI Emoji"/>
          <w:color w:val="000000" w:themeColor="text1"/>
          <w:sz w:val="22"/>
          <w:szCs w:val="22"/>
        </w:rPr>
        <w:t>⚠️</w:t>
      </w:r>
      <w:r w:rsidRPr="00D612EB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OPOZORILO</w:t>
      </w:r>
      <w: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: </w:t>
      </w:r>
      <w:proofErr w:type="spellStart"/>
      <w:r w:rsidRPr="00D612EB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Organizator</w:t>
      </w:r>
      <w:proofErr w:type="spellEnd"/>
      <w:r w:rsidRPr="00D612EB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ne </w:t>
      </w:r>
      <w:proofErr w:type="spellStart"/>
      <w:r w:rsidRPr="00D612EB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prevzema</w:t>
      </w:r>
      <w:proofErr w:type="spellEnd"/>
      <w:r w:rsidRPr="00D612EB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proofErr w:type="spellStart"/>
      <w:r w:rsidRPr="00D612EB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odgovornosti</w:t>
      </w:r>
      <w:proofErr w:type="spellEnd"/>
      <w:r w:rsidRPr="00D612EB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za </w:t>
      </w:r>
      <w:proofErr w:type="spellStart"/>
      <w:r w:rsidRPr="00D612EB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morebitno</w:t>
      </w:r>
      <w:proofErr w:type="spellEnd"/>
      <w:r w:rsidRPr="00D612EB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proofErr w:type="spellStart"/>
      <w:r w:rsidRPr="00D612EB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preobremenitev</w:t>
      </w:r>
      <w:proofErr w:type="spellEnd"/>
      <w:r w:rsidRPr="00D612EB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proofErr w:type="spellStart"/>
      <w:r w:rsidRPr="00D612EB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električnega</w:t>
      </w:r>
      <w:proofErr w:type="spellEnd"/>
      <w:r w:rsidRPr="00D612EB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proofErr w:type="spellStart"/>
      <w:r w:rsidRPr="00D612EB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omrežja</w:t>
      </w:r>
      <w:proofErr w:type="spellEnd"/>
      <w:r w:rsidRPr="00D612EB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proofErr w:type="spellStart"/>
      <w:r w:rsidRPr="00D612EB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ali</w:t>
      </w:r>
      <w:proofErr w:type="spellEnd"/>
      <w:r w:rsidRPr="00D612EB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proofErr w:type="spellStart"/>
      <w:r w:rsidRPr="00D612EB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izpad</w:t>
      </w:r>
      <w:proofErr w:type="spellEnd"/>
      <w:r w:rsidRPr="00D612EB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proofErr w:type="spellStart"/>
      <w:r w:rsidRPr="00D612EB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električne</w:t>
      </w:r>
      <w:proofErr w:type="spellEnd"/>
      <w:r w:rsidRPr="00D612EB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proofErr w:type="spellStart"/>
      <w:r w:rsidRPr="00D612EB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energije</w:t>
      </w:r>
      <w:proofErr w:type="spellEnd"/>
      <w:r w:rsidRPr="00D612EB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.</w:t>
      </w:r>
      <w: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proofErr w:type="spellStart"/>
      <w:r w:rsidRPr="00D612EB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Priporočamo</w:t>
      </w:r>
      <w:proofErr w:type="spellEnd"/>
      <w:r w:rsidRPr="00D612EB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proofErr w:type="spellStart"/>
      <w:r w:rsidRPr="00D612EB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uporabo</w:t>
      </w:r>
      <w:proofErr w:type="spellEnd"/>
      <w:r w:rsidRPr="00D612EB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proofErr w:type="spellStart"/>
      <w:r w:rsidRPr="00D612EB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plinskih</w:t>
      </w:r>
      <w:proofErr w:type="spellEnd"/>
      <w:r w:rsidRPr="00D612EB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proofErr w:type="spellStart"/>
      <w:r w:rsidRPr="00D612EB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grelnih</w:t>
      </w:r>
      <w:proofErr w:type="spellEnd"/>
      <w:r w:rsidRPr="00D612EB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proofErr w:type="spellStart"/>
      <w:r w:rsidRPr="00D612EB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naprav</w:t>
      </w:r>
      <w:proofErr w:type="spellEnd"/>
      <w:r w:rsidRPr="00D612EB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.</w:t>
      </w:r>
    </w:p>
    <w:p w14:paraId="6C724199" w14:textId="77777777" w:rsidR="00214ACE" w:rsidRDefault="00214ACE" w:rsidP="0008566A">
      <w:pPr>
        <w:spacing w:after="0"/>
        <w:rPr>
          <w:color w:val="000000" w:themeColor="text1"/>
        </w:rPr>
      </w:pPr>
    </w:p>
    <w:p w14:paraId="37D80415" w14:textId="77777777" w:rsidR="00214ACE" w:rsidRPr="00EE5267" w:rsidRDefault="00214ACE" w:rsidP="00214ACE">
      <w:pPr>
        <w:spacing w:after="0"/>
        <w:rPr>
          <w:b/>
          <w:bCs/>
          <w:color w:val="000000" w:themeColor="text1"/>
          <w:sz w:val="16"/>
          <w:szCs w:val="16"/>
        </w:rPr>
      </w:pPr>
      <w:r w:rsidRPr="00EE5267">
        <w:rPr>
          <w:b/>
          <w:bCs/>
          <w:color w:val="000000" w:themeColor="text1"/>
          <w:sz w:val="16"/>
          <w:szCs w:val="16"/>
        </w:rPr>
        <w:t xml:space="preserve">1. </w:t>
      </w:r>
      <w:proofErr w:type="spellStart"/>
      <w:r w:rsidRPr="00EE5267">
        <w:rPr>
          <w:b/>
          <w:bCs/>
          <w:color w:val="000000" w:themeColor="text1"/>
          <w:sz w:val="16"/>
          <w:szCs w:val="16"/>
        </w:rPr>
        <w:t>Splošna</w:t>
      </w:r>
      <w:proofErr w:type="spellEnd"/>
      <w:r w:rsidRPr="00EE5267">
        <w:rPr>
          <w:b/>
          <w:bCs/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b/>
          <w:bCs/>
          <w:color w:val="000000" w:themeColor="text1"/>
          <w:sz w:val="16"/>
          <w:szCs w:val="16"/>
        </w:rPr>
        <w:t>določila</w:t>
      </w:r>
      <w:proofErr w:type="spellEnd"/>
    </w:p>
    <w:p w14:paraId="75216B4C" w14:textId="16AA8DF0" w:rsidR="00214ACE" w:rsidRPr="00EE5267" w:rsidRDefault="00214ACE" w:rsidP="00214ACE">
      <w:pPr>
        <w:spacing w:after="0"/>
        <w:rPr>
          <w:color w:val="000000" w:themeColor="text1"/>
          <w:sz w:val="16"/>
          <w:szCs w:val="16"/>
        </w:rPr>
      </w:pPr>
      <w:proofErr w:type="spellStart"/>
      <w:r w:rsidRPr="00EE5267">
        <w:rPr>
          <w:color w:val="000000" w:themeColor="text1"/>
          <w:sz w:val="16"/>
          <w:szCs w:val="16"/>
        </w:rPr>
        <w:t>Organizator</w:t>
      </w:r>
      <w:proofErr w:type="spellEnd"/>
      <w:r w:rsidRPr="00EE5267">
        <w:rPr>
          <w:color w:val="000000" w:themeColor="text1"/>
          <w:sz w:val="16"/>
          <w:szCs w:val="16"/>
        </w:rPr>
        <w:t xml:space="preserve"> prireditve </w:t>
      </w:r>
      <w:r w:rsidRPr="00EE5267">
        <w:rPr>
          <w:b/>
          <w:bCs/>
          <w:color w:val="000000" w:themeColor="text1"/>
          <w:sz w:val="16"/>
          <w:szCs w:val="16"/>
        </w:rPr>
        <w:t xml:space="preserve">53. Dnevi narodnih noš in </w:t>
      </w:r>
      <w:proofErr w:type="spellStart"/>
      <w:r w:rsidRPr="00EE5267">
        <w:rPr>
          <w:b/>
          <w:bCs/>
          <w:color w:val="000000" w:themeColor="text1"/>
          <w:sz w:val="16"/>
          <w:szCs w:val="16"/>
        </w:rPr>
        <w:t>oblačilne</w:t>
      </w:r>
      <w:proofErr w:type="spellEnd"/>
      <w:r w:rsidRPr="00EE5267">
        <w:rPr>
          <w:b/>
          <w:bCs/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b/>
          <w:bCs/>
          <w:color w:val="000000" w:themeColor="text1"/>
          <w:sz w:val="16"/>
          <w:szCs w:val="16"/>
        </w:rPr>
        <w:t>dediščine</w:t>
      </w:r>
      <w:proofErr w:type="spellEnd"/>
      <w:r w:rsidRPr="00EE5267">
        <w:rPr>
          <w:color w:val="000000" w:themeColor="text1"/>
          <w:sz w:val="16"/>
          <w:szCs w:val="16"/>
        </w:rPr>
        <w:t xml:space="preserve"> je Zavod za </w:t>
      </w:r>
      <w:proofErr w:type="spellStart"/>
      <w:r w:rsidRPr="00EE5267">
        <w:rPr>
          <w:color w:val="000000" w:themeColor="text1"/>
          <w:sz w:val="16"/>
          <w:szCs w:val="16"/>
        </w:rPr>
        <w:t>turizem</w:t>
      </w:r>
      <w:proofErr w:type="spellEnd"/>
      <w:r w:rsidRPr="00EE5267">
        <w:rPr>
          <w:color w:val="000000" w:themeColor="text1"/>
          <w:sz w:val="16"/>
          <w:szCs w:val="16"/>
        </w:rPr>
        <w:t xml:space="preserve"> in </w:t>
      </w:r>
      <w:proofErr w:type="spellStart"/>
      <w:r w:rsidRPr="00EE5267">
        <w:rPr>
          <w:color w:val="000000" w:themeColor="text1"/>
          <w:sz w:val="16"/>
          <w:szCs w:val="16"/>
        </w:rPr>
        <w:t>šport</w:t>
      </w:r>
      <w:proofErr w:type="spellEnd"/>
      <w:r w:rsidRPr="00EE5267">
        <w:rPr>
          <w:color w:val="000000" w:themeColor="text1"/>
          <w:sz w:val="16"/>
          <w:szCs w:val="16"/>
        </w:rPr>
        <w:t xml:space="preserve"> Kamnik (v </w:t>
      </w:r>
      <w:proofErr w:type="spellStart"/>
      <w:r w:rsidRPr="00EE5267">
        <w:rPr>
          <w:color w:val="000000" w:themeColor="text1"/>
          <w:sz w:val="16"/>
          <w:szCs w:val="16"/>
        </w:rPr>
        <w:t>nadaljevanju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organizator</w:t>
      </w:r>
      <w:proofErr w:type="spellEnd"/>
      <w:r w:rsidRPr="00EE5267">
        <w:rPr>
          <w:color w:val="000000" w:themeColor="text1"/>
          <w:sz w:val="16"/>
          <w:szCs w:val="16"/>
        </w:rPr>
        <w:t xml:space="preserve">). </w:t>
      </w:r>
      <w:proofErr w:type="spellStart"/>
      <w:r w:rsidRPr="00EE5267">
        <w:rPr>
          <w:color w:val="000000" w:themeColor="text1"/>
          <w:sz w:val="16"/>
          <w:szCs w:val="16"/>
        </w:rPr>
        <w:t>Pričujoči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prijava</w:t>
      </w:r>
      <w:proofErr w:type="spellEnd"/>
      <w:r w:rsidRPr="00EE5267">
        <w:rPr>
          <w:color w:val="000000" w:themeColor="text1"/>
          <w:sz w:val="16"/>
          <w:szCs w:val="16"/>
        </w:rPr>
        <w:t xml:space="preserve"> in </w:t>
      </w:r>
      <w:proofErr w:type="spellStart"/>
      <w:r w:rsidRPr="00EE5267">
        <w:rPr>
          <w:color w:val="000000" w:themeColor="text1"/>
          <w:sz w:val="16"/>
          <w:szCs w:val="16"/>
        </w:rPr>
        <w:t>pogodba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sta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hkrati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pravno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zavezujoča</w:t>
      </w:r>
      <w:proofErr w:type="spellEnd"/>
      <w:r w:rsidRPr="00EE5267">
        <w:rPr>
          <w:color w:val="000000" w:themeColor="text1"/>
          <w:sz w:val="16"/>
          <w:szCs w:val="16"/>
        </w:rPr>
        <w:t xml:space="preserve"> in </w:t>
      </w:r>
      <w:proofErr w:type="spellStart"/>
      <w:r w:rsidRPr="00EE5267">
        <w:rPr>
          <w:color w:val="000000" w:themeColor="text1"/>
          <w:sz w:val="16"/>
          <w:szCs w:val="16"/>
        </w:rPr>
        <w:t>nepreklicna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pogodba</w:t>
      </w:r>
      <w:proofErr w:type="spellEnd"/>
      <w:r w:rsidRPr="00EE5267">
        <w:rPr>
          <w:color w:val="000000" w:themeColor="text1"/>
          <w:sz w:val="16"/>
          <w:szCs w:val="16"/>
        </w:rPr>
        <w:t xml:space="preserve">, ki jo </w:t>
      </w:r>
      <w:proofErr w:type="spellStart"/>
      <w:r w:rsidRPr="00EE5267">
        <w:rPr>
          <w:color w:val="000000" w:themeColor="text1"/>
          <w:sz w:val="16"/>
          <w:szCs w:val="16"/>
        </w:rPr>
        <w:t>skleneta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organizator</w:t>
      </w:r>
      <w:proofErr w:type="spellEnd"/>
      <w:r w:rsidRPr="00EE5267">
        <w:rPr>
          <w:color w:val="000000" w:themeColor="text1"/>
          <w:sz w:val="16"/>
          <w:szCs w:val="16"/>
        </w:rPr>
        <w:t xml:space="preserve"> in </w:t>
      </w:r>
      <w:proofErr w:type="spellStart"/>
      <w:r w:rsidRPr="00EE5267">
        <w:rPr>
          <w:color w:val="000000" w:themeColor="text1"/>
          <w:sz w:val="16"/>
          <w:szCs w:val="16"/>
        </w:rPr>
        <w:t>sodelujoči</w:t>
      </w:r>
      <w:proofErr w:type="spellEnd"/>
      <w:r w:rsidRPr="00EE5267">
        <w:rPr>
          <w:color w:val="000000" w:themeColor="text1"/>
          <w:sz w:val="16"/>
          <w:szCs w:val="16"/>
        </w:rPr>
        <w:t xml:space="preserve"> za </w:t>
      </w:r>
      <w:proofErr w:type="spellStart"/>
      <w:r w:rsidRPr="00EE5267">
        <w:rPr>
          <w:color w:val="000000" w:themeColor="text1"/>
          <w:sz w:val="16"/>
          <w:szCs w:val="16"/>
        </w:rPr>
        <w:t>sodelovanje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na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prireditvi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r w:rsidRPr="00EE5267">
        <w:rPr>
          <w:b/>
          <w:bCs/>
          <w:color w:val="000000" w:themeColor="text1"/>
          <w:sz w:val="16"/>
          <w:szCs w:val="16"/>
        </w:rPr>
        <w:t xml:space="preserve">53. Dnevi narodnih noš in </w:t>
      </w:r>
      <w:proofErr w:type="spellStart"/>
      <w:r w:rsidRPr="00EE5267">
        <w:rPr>
          <w:b/>
          <w:bCs/>
          <w:color w:val="000000" w:themeColor="text1"/>
          <w:sz w:val="16"/>
          <w:szCs w:val="16"/>
        </w:rPr>
        <w:t>oblačilne</w:t>
      </w:r>
      <w:proofErr w:type="spellEnd"/>
      <w:r w:rsidRPr="00EE5267">
        <w:rPr>
          <w:b/>
          <w:bCs/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b/>
          <w:bCs/>
          <w:color w:val="000000" w:themeColor="text1"/>
          <w:sz w:val="16"/>
          <w:szCs w:val="16"/>
        </w:rPr>
        <w:t>dediščine</w:t>
      </w:r>
      <w:proofErr w:type="spellEnd"/>
      <w:r w:rsidRPr="00EE5267">
        <w:rPr>
          <w:color w:val="000000" w:themeColor="text1"/>
          <w:sz w:val="16"/>
          <w:szCs w:val="16"/>
        </w:rPr>
        <w:t xml:space="preserve"> v </w:t>
      </w:r>
      <w:proofErr w:type="spellStart"/>
      <w:r w:rsidRPr="00EE5267">
        <w:rPr>
          <w:color w:val="000000" w:themeColor="text1"/>
          <w:sz w:val="16"/>
          <w:szCs w:val="16"/>
        </w:rPr>
        <w:t>Kamniku</w:t>
      </w:r>
      <w:proofErr w:type="spellEnd"/>
      <w:r w:rsidRPr="00EE5267">
        <w:rPr>
          <w:color w:val="000000" w:themeColor="text1"/>
          <w:sz w:val="16"/>
          <w:szCs w:val="16"/>
        </w:rPr>
        <w:t xml:space="preserve">. </w:t>
      </w:r>
      <w:proofErr w:type="spellStart"/>
      <w:r w:rsidRPr="00EE5267">
        <w:rPr>
          <w:color w:val="000000" w:themeColor="text1"/>
          <w:sz w:val="16"/>
          <w:szCs w:val="16"/>
        </w:rPr>
        <w:t>Sodelujoči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na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prireditvi</w:t>
      </w:r>
      <w:proofErr w:type="spellEnd"/>
      <w:r w:rsidRPr="00EE5267">
        <w:rPr>
          <w:color w:val="000000" w:themeColor="text1"/>
          <w:sz w:val="16"/>
          <w:szCs w:val="16"/>
        </w:rPr>
        <w:t xml:space="preserve"> jo </w:t>
      </w:r>
      <w:proofErr w:type="spellStart"/>
      <w:r w:rsidRPr="00EE5267">
        <w:rPr>
          <w:color w:val="000000" w:themeColor="text1"/>
          <w:sz w:val="16"/>
          <w:szCs w:val="16"/>
        </w:rPr>
        <w:t>izpolni</w:t>
      </w:r>
      <w:proofErr w:type="spellEnd"/>
      <w:r w:rsidRPr="00EE5267">
        <w:rPr>
          <w:color w:val="000000" w:themeColor="text1"/>
          <w:sz w:val="16"/>
          <w:szCs w:val="16"/>
        </w:rPr>
        <w:t xml:space="preserve"> in </w:t>
      </w:r>
      <w:proofErr w:type="spellStart"/>
      <w:r w:rsidRPr="00EE5267">
        <w:rPr>
          <w:color w:val="000000" w:themeColor="text1"/>
          <w:sz w:val="16"/>
          <w:szCs w:val="16"/>
        </w:rPr>
        <w:t>dostavi</w:t>
      </w:r>
      <w:proofErr w:type="spellEnd"/>
      <w:r w:rsidRPr="00EE5267">
        <w:rPr>
          <w:color w:val="000000" w:themeColor="text1"/>
          <w:sz w:val="16"/>
          <w:szCs w:val="16"/>
        </w:rPr>
        <w:t xml:space="preserve"> v </w:t>
      </w:r>
      <w:proofErr w:type="spellStart"/>
      <w:r w:rsidRPr="00EE5267">
        <w:rPr>
          <w:color w:val="000000" w:themeColor="text1"/>
          <w:sz w:val="16"/>
          <w:szCs w:val="16"/>
        </w:rPr>
        <w:t>navedenem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prijavnem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roku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na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naslov</w:t>
      </w:r>
      <w:proofErr w:type="spellEnd"/>
      <w:r w:rsidRPr="00EE5267">
        <w:rPr>
          <w:color w:val="000000" w:themeColor="text1"/>
          <w:sz w:val="16"/>
          <w:szCs w:val="16"/>
        </w:rPr>
        <w:t xml:space="preserve">: Zavod za </w:t>
      </w:r>
      <w:proofErr w:type="spellStart"/>
      <w:r w:rsidRPr="00EE5267">
        <w:rPr>
          <w:color w:val="000000" w:themeColor="text1"/>
          <w:sz w:val="16"/>
          <w:szCs w:val="16"/>
        </w:rPr>
        <w:t>turizem</w:t>
      </w:r>
      <w:proofErr w:type="spellEnd"/>
      <w:r w:rsidRPr="00EE5267">
        <w:rPr>
          <w:color w:val="000000" w:themeColor="text1"/>
          <w:sz w:val="16"/>
          <w:szCs w:val="16"/>
        </w:rPr>
        <w:t xml:space="preserve"> in </w:t>
      </w:r>
      <w:proofErr w:type="spellStart"/>
      <w:r w:rsidRPr="00EE5267">
        <w:rPr>
          <w:color w:val="000000" w:themeColor="text1"/>
          <w:sz w:val="16"/>
          <w:szCs w:val="16"/>
        </w:rPr>
        <w:t>šport</w:t>
      </w:r>
      <w:proofErr w:type="spellEnd"/>
      <w:r w:rsidRPr="00EE5267">
        <w:rPr>
          <w:color w:val="000000" w:themeColor="text1"/>
          <w:sz w:val="16"/>
          <w:szCs w:val="16"/>
        </w:rPr>
        <w:t xml:space="preserve"> Kamnik, </w:t>
      </w:r>
      <w:proofErr w:type="spellStart"/>
      <w:r w:rsidRPr="00EE5267">
        <w:rPr>
          <w:color w:val="000000" w:themeColor="text1"/>
          <w:sz w:val="16"/>
          <w:szCs w:val="16"/>
        </w:rPr>
        <w:t>Glavni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trg</w:t>
      </w:r>
      <w:proofErr w:type="spellEnd"/>
      <w:r w:rsidRPr="00EE5267">
        <w:rPr>
          <w:color w:val="000000" w:themeColor="text1"/>
          <w:sz w:val="16"/>
          <w:szCs w:val="16"/>
        </w:rPr>
        <w:t xml:space="preserve"> 2, 1241 Kamnik. </w:t>
      </w:r>
      <w:proofErr w:type="spellStart"/>
      <w:r w:rsidRPr="00EE5267">
        <w:rPr>
          <w:color w:val="000000" w:themeColor="text1"/>
          <w:sz w:val="16"/>
          <w:szCs w:val="16"/>
        </w:rPr>
        <w:t>Prijav</w:t>
      </w:r>
      <w:proofErr w:type="spellEnd"/>
      <w:r w:rsidRPr="00EE5267">
        <w:rPr>
          <w:color w:val="000000" w:themeColor="text1"/>
          <w:sz w:val="16"/>
          <w:szCs w:val="16"/>
        </w:rPr>
        <w:t xml:space="preserve"> s </w:t>
      </w:r>
      <w:proofErr w:type="spellStart"/>
      <w:r w:rsidRPr="00EE5267">
        <w:rPr>
          <w:color w:val="000000" w:themeColor="text1"/>
          <w:sz w:val="16"/>
          <w:szCs w:val="16"/>
        </w:rPr>
        <w:t>pridržki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organizator</w:t>
      </w:r>
      <w:proofErr w:type="spellEnd"/>
      <w:r w:rsidRPr="00EE5267">
        <w:rPr>
          <w:color w:val="000000" w:themeColor="text1"/>
          <w:sz w:val="16"/>
          <w:szCs w:val="16"/>
        </w:rPr>
        <w:t xml:space="preserve"> ne </w:t>
      </w:r>
      <w:proofErr w:type="spellStart"/>
      <w:r w:rsidRPr="00EE5267">
        <w:rPr>
          <w:color w:val="000000" w:themeColor="text1"/>
          <w:sz w:val="16"/>
          <w:szCs w:val="16"/>
        </w:rPr>
        <w:t>bo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upošteval</w:t>
      </w:r>
      <w:proofErr w:type="spellEnd"/>
      <w:r w:rsidRPr="00EE5267">
        <w:rPr>
          <w:color w:val="000000" w:themeColor="text1"/>
          <w:sz w:val="16"/>
          <w:szCs w:val="16"/>
        </w:rPr>
        <w:t xml:space="preserve">. </w:t>
      </w:r>
      <w:proofErr w:type="spellStart"/>
      <w:r w:rsidRPr="00EE5267">
        <w:rPr>
          <w:color w:val="000000" w:themeColor="text1"/>
          <w:sz w:val="16"/>
          <w:szCs w:val="16"/>
        </w:rPr>
        <w:t>Organizator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si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pridržuje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pravico</w:t>
      </w:r>
      <w:proofErr w:type="spellEnd"/>
      <w:r w:rsidRPr="00EE5267">
        <w:rPr>
          <w:color w:val="000000" w:themeColor="text1"/>
          <w:sz w:val="16"/>
          <w:szCs w:val="16"/>
        </w:rPr>
        <w:t xml:space="preserve"> do </w:t>
      </w:r>
      <w:proofErr w:type="spellStart"/>
      <w:r w:rsidRPr="00EE5267">
        <w:rPr>
          <w:color w:val="000000" w:themeColor="text1"/>
          <w:sz w:val="16"/>
          <w:szCs w:val="16"/>
        </w:rPr>
        <w:t>odločanja</w:t>
      </w:r>
      <w:proofErr w:type="spellEnd"/>
      <w:r w:rsidRPr="00EE5267">
        <w:rPr>
          <w:color w:val="000000" w:themeColor="text1"/>
          <w:sz w:val="16"/>
          <w:szCs w:val="16"/>
        </w:rPr>
        <w:t xml:space="preserve"> o </w:t>
      </w:r>
      <w:proofErr w:type="spellStart"/>
      <w:r w:rsidRPr="00EE5267">
        <w:rPr>
          <w:color w:val="000000" w:themeColor="text1"/>
          <w:sz w:val="16"/>
          <w:szCs w:val="16"/>
        </w:rPr>
        <w:t>sprejetju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sodelujočega</w:t>
      </w:r>
      <w:proofErr w:type="spellEnd"/>
      <w:r w:rsidRPr="00EE5267">
        <w:rPr>
          <w:color w:val="000000" w:themeColor="text1"/>
          <w:sz w:val="16"/>
          <w:szCs w:val="16"/>
        </w:rPr>
        <w:t xml:space="preserve">, </w:t>
      </w:r>
      <w:proofErr w:type="spellStart"/>
      <w:r w:rsidRPr="00EE5267">
        <w:rPr>
          <w:color w:val="000000" w:themeColor="text1"/>
          <w:sz w:val="16"/>
          <w:szCs w:val="16"/>
        </w:rPr>
        <w:t>njegovih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produktov</w:t>
      </w:r>
      <w:proofErr w:type="spellEnd"/>
      <w:r w:rsidRPr="00EE5267">
        <w:rPr>
          <w:color w:val="000000" w:themeColor="text1"/>
          <w:sz w:val="16"/>
          <w:szCs w:val="16"/>
        </w:rPr>
        <w:t xml:space="preserve"> in </w:t>
      </w:r>
      <w:proofErr w:type="spellStart"/>
      <w:r w:rsidRPr="00EE5267">
        <w:rPr>
          <w:color w:val="000000" w:themeColor="text1"/>
          <w:sz w:val="16"/>
          <w:szCs w:val="16"/>
        </w:rPr>
        <w:t>storitev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na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prireditvi</w:t>
      </w:r>
      <w:proofErr w:type="spellEnd"/>
      <w:r w:rsidRPr="00EE5267">
        <w:rPr>
          <w:color w:val="000000" w:themeColor="text1"/>
          <w:sz w:val="16"/>
          <w:szCs w:val="16"/>
        </w:rPr>
        <w:t xml:space="preserve">. </w:t>
      </w:r>
      <w:proofErr w:type="spellStart"/>
      <w:r w:rsidRPr="00EE5267">
        <w:rPr>
          <w:color w:val="000000" w:themeColor="text1"/>
          <w:sz w:val="16"/>
          <w:szCs w:val="16"/>
        </w:rPr>
        <w:t>Organizator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si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pridržuje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pravico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zavrniti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prijave</w:t>
      </w:r>
      <w:proofErr w:type="spellEnd"/>
      <w:r w:rsidRPr="00EE5267">
        <w:rPr>
          <w:color w:val="000000" w:themeColor="text1"/>
          <w:sz w:val="16"/>
          <w:szCs w:val="16"/>
        </w:rPr>
        <w:t xml:space="preserve">, </w:t>
      </w:r>
      <w:proofErr w:type="spellStart"/>
      <w:r w:rsidRPr="00EE5267">
        <w:rPr>
          <w:color w:val="000000" w:themeColor="text1"/>
          <w:sz w:val="16"/>
          <w:szCs w:val="16"/>
        </w:rPr>
        <w:t>prispele</w:t>
      </w:r>
      <w:proofErr w:type="spellEnd"/>
      <w:r w:rsidRPr="00EE5267">
        <w:rPr>
          <w:color w:val="000000" w:themeColor="text1"/>
          <w:sz w:val="16"/>
          <w:szCs w:val="16"/>
        </w:rPr>
        <w:t xml:space="preserve"> po </w:t>
      </w:r>
      <w:proofErr w:type="spellStart"/>
      <w:r w:rsidRPr="00EE5267">
        <w:rPr>
          <w:color w:val="000000" w:themeColor="text1"/>
          <w:sz w:val="16"/>
          <w:szCs w:val="16"/>
        </w:rPr>
        <w:t>zadnjem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prijavnem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roku</w:t>
      </w:r>
      <w:proofErr w:type="spellEnd"/>
      <w:r w:rsidRPr="00EE5267">
        <w:rPr>
          <w:color w:val="000000" w:themeColor="text1"/>
          <w:sz w:val="16"/>
          <w:szCs w:val="16"/>
        </w:rPr>
        <w:t xml:space="preserve">. Cene, ki </w:t>
      </w:r>
      <w:proofErr w:type="spellStart"/>
      <w:r w:rsidRPr="00EE5267">
        <w:rPr>
          <w:color w:val="000000" w:themeColor="text1"/>
          <w:sz w:val="16"/>
          <w:szCs w:val="16"/>
        </w:rPr>
        <w:t>veljajo</w:t>
      </w:r>
      <w:proofErr w:type="spellEnd"/>
      <w:r w:rsidRPr="00EE5267">
        <w:rPr>
          <w:color w:val="000000" w:themeColor="text1"/>
          <w:sz w:val="16"/>
          <w:szCs w:val="16"/>
        </w:rPr>
        <w:t xml:space="preserve"> za </w:t>
      </w:r>
      <w:proofErr w:type="spellStart"/>
      <w:r w:rsidRPr="00EE5267">
        <w:rPr>
          <w:color w:val="000000" w:themeColor="text1"/>
          <w:sz w:val="16"/>
          <w:szCs w:val="16"/>
        </w:rPr>
        <w:t>prireditev</w:t>
      </w:r>
      <w:proofErr w:type="spellEnd"/>
      <w:r w:rsidRPr="00EE5267">
        <w:rPr>
          <w:color w:val="000000" w:themeColor="text1"/>
          <w:sz w:val="16"/>
          <w:szCs w:val="16"/>
        </w:rPr>
        <w:t xml:space="preserve"> in so </w:t>
      </w:r>
      <w:proofErr w:type="spellStart"/>
      <w:r w:rsidRPr="00EE5267">
        <w:rPr>
          <w:color w:val="000000" w:themeColor="text1"/>
          <w:sz w:val="16"/>
          <w:szCs w:val="16"/>
        </w:rPr>
        <w:t>navedene</w:t>
      </w:r>
      <w:proofErr w:type="spellEnd"/>
      <w:r w:rsidRPr="00EE5267">
        <w:rPr>
          <w:color w:val="000000" w:themeColor="text1"/>
          <w:sz w:val="16"/>
          <w:szCs w:val="16"/>
        </w:rPr>
        <w:t xml:space="preserve"> v </w:t>
      </w:r>
      <w:proofErr w:type="spellStart"/>
      <w:r w:rsidRPr="00EE5267">
        <w:rPr>
          <w:color w:val="000000" w:themeColor="text1"/>
          <w:sz w:val="16"/>
          <w:szCs w:val="16"/>
        </w:rPr>
        <w:t>Javnem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pozivu</w:t>
      </w:r>
      <w:proofErr w:type="spellEnd"/>
      <w:r w:rsidRPr="00EE5267">
        <w:rPr>
          <w:color w:val="000000" w:themeColor="text1"/>
          <w:sz w:val="16"/>
          <w:szCs w:val="16"/>
        </w:rPr>
        <w:t xml:space="preserve">, so v </w:t>
      </w:r>
      <w:proofErr w:type="spellStart"/>
      <w:r w:rsidRPr="00EE5267">
        <w:rPr>
          <w:color w:val="000000" w:themeColor="text1"/>
          <w:sz w:val="16"/>
          <w:szCs w:val="16"/>
        </w:rPr>
        <w:t>evrih</w:t>
      </w:r>
      <w:proofErr w:type="spellEnd"/>
      <w:r w:rsidRPr="00EE5267">
        <w:rPr>
          <w:color w:val="000000" w:themeColor="text1"/>
          <w:sz w:val="16"/>
          <w:szCs w:val="16"/>
        </w:rPr>
        <w:t xml:space="preserve"> in </w:t>
      </w:r>
      <w:proofErr w:type="spellStart"/>
      <w:r w:rsidRPr="00EE5267">
        <w:rPr>
          <w:color w:val="000000" w:themeColor="text1"/>
          <w:sz w:val="16"/>
          <w:szCs w:val="16"/>
        </w:rPr>
        <w:t>vključujejo</w:t>
      </w:r>
      <w:proofErr w:type="spellEnd"/>
      <w:r w:rsidRPr="00EE5267">
        <w:rPr>
          <w:color w:val="000000" w:themeColor="text1"/>
          <w:sz w:val="16"/>
          <w:szCs w:val="16"/>
        </w:rPr>
        <w:t xml:space="preserve"> DDV. S </w:t>
      </w:r>
      <w:proofErr w:type="spellStart"/>
      <w:r w:rsidRPr="00EE5267">
        <w:rPr>
          <w:color w:val="000000" w:themeColor="text1"/>
          <w:sz w:val="16"/>
          <w:szCs w:val="16"/>
        </w:rPr>
        <w:t>podpisom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te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pogodbe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sodelujoči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priznava</w:t>
      </w:r>
      <w:proofErr w:type="spellEnd"/>
      <w:r w:rsidRPr="00EE5267">
        <w:rPr>
          <w:color w:val="000000" w:themeColor="text1"/>
          <w:sz w:val="16"/>
          <w:szCs w:val="16"/>
        </w:rPr>
        <w:t xml:space="preserve"> in </w:t>
      </w:r>
      <w:proofErr w:type="spellStart"/>
      <w:r w:rsidRPr="00EE5267">
        <w:rPr>
          <w:color w:val="000000" w:themeColor="text1"/>
          <w:sz w:val="16"/>
          <w:szCs w:val="16"/>
        </w:rPr>
        <w:t>sprejema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pogoje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sodelovanja</w:t>
      </w:r>
      <w:proofErr w:type="spellEnd"/>
      <w:r w:rsidRPr="00EE5267">
        <w:rPr>
          <w:color w:val="000000" w:themeColor="text1"/>
          <w:sz w:val="16"/>
          <w:szCs w:val="16"/>
        </w:rPr>
        <w:t xml:space="preserve">. </w:t>
      </w:r>
      <w:r w:rsidRPr="00EE5267">
        <w:rPr>
          <w:b/>
          <w:bCs/>
          <w:color w:val="000000" w:themeColor="text1"/>
          <w:sz w:val="16"/>
          <w:szCs w:val="16"/>
        </w:rPr>
        <w:t xml:space="preserve">Urnik </w:t>
      </w:r>
      <w:proofErr w:type="spellStart"/>
      <w:r w:rsidRPr="00EE5267">
        <w:rPr>
          <w:b/>
          <w:bCs/>
          <w:color w:val="000000" w:themeColor="text1"/>
          <w:sz w:val="16"/>
          <w:szCs w:val="16"/>
        </w:rPr>
        <w:t>prodaje</w:t>
      </w:r>
      <w:proofErr w:type="spellEnd"/>
      <w:r w:rsidRPr="00EE5267">
        <w:rPr>
          <w:b/>
          <w:bCs/>
          <w:color w:val="000000" w:themeColor="text1"/>
          <w:sz w:val="16"/>
          <w:szCs w:val="16"/>
        </w:rPr>
        <w:t xml:space="preserve"> je od </w:t>
      </w:r>
      <w:proofErr w:type="spellStart"/>
      <w:r w:rsidRPr="00EE5267">
        <w:rPr>
          <w:b/>
          <w:bCs/>
          <w:color w:val="000000" w:themeColor="text1"/>
          <w:sz w:val="16"/>
          <w:szCs w:val="16"/>
        </w:rPr>
        <w:t>petka</w:t>
      </w:r>
      <w:proofErr w:type="spellEnd"/>
      <w:r w:rsidRPr="00EE5267">
        <w:rPr>
          <w:b/>
          <w:bCs/>
          <w:color w:val="000000" w:themeColor="text1"/>
          <w:sz w:val="16"/>
          <w:szCs w:val="16"/>
        </w:rPr>
        <w:t xml:space="preserve">, 11.9.2026 do </w:t>
      </w:r>
      <w:proofErr w:type="spellStart"/>
      <w:r w:rsidRPr="00EE5267">
        <w:rPr>
          <w:b/>
          <w:bCs/>
          <w:color w:val="000000" w:themeColor="text1"/>
          <w:sz w:val="16"/>
          <w:szCs w:val="16"/>
        </w:rPr>
        <w:t>nedelje</w:t>
      </w:r>
      <w:proofErr w:type="spellEnd"/>
      <w:r w:rsidRPr="00EE5267">
        <w:rPr>
          <w:b/>
          <w:bCs/>
          <w:color w:val="000000" w:themeColor="text1"/>
          <w:sz w:val="16"/>
          <w:szCs w:val="16"/>
        </w:rPr>
        <w:t xml:space="preserve">, 13.9.2026 od 10.00 do 18.00 </w:t>
      </w:r>
      <w:proofErr w:type="spellStart"/>
      <w:r w:rsidRPr="00EE5267">
        <w:rPr>
          <w:b/>
          <w:bCs/>
          <w:color w:val="000000" w:themeColor="text1"/>
          <w:sz w:val="16"/>
          <w:szCs w:val="16"/>
        </w:rPr>
        <w:t>ure</w:t>
      </w:r>
      <w:proofErr w:type="spellEnd"/>
      <w:r w:rsidRPr="00EE5267">
        <w:rPr>
          <w:b/>
          <w:bCs/>
          <w:color w:val="000000" w:themeColor="text1"/>
          <w:sz w:val="16"/>
          <w:szCs w:val="16"/>
        </w:rPr>
        <w:t xml:space="preserve">. </w:t>
      </w:r>
      <w:proofErr w:type="spellStart"/>
      <w:r w:rsidRPr="00EE5267">
        <w:rPr>
          <w:b/>
          <w:bCs/>
          <w:color w:val="000000" w:themeColor="text1"/>
          <w:sz w:val="16"/>
          <w:szCs w:val="16"/>
        </w:rPr>
        <w:t>Dostava</w:t>
      </w:r>
      <w:proofErr w:type="spellEnd"/>
      <w:r w:rsidRPr="00EE5267">
        <w:rPr>
          <w:b/>
          <w:bCs/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b/>
          <w:bCs/>
          <w:color w:val="000000" w:themeColor="text1"/>
          <w:sz w:val="16"/>
          <w:szCs w:val="16"/>
        </w:rPr>
        <w:t>bo</w:t>
      </w:r>
      <w:proofErr w:type="spellEnd"/>
      <w:r w:rsidRPr="00EE5267">
        <w:rPr>
          <w:b/>
          <w:bCs/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b/>
          <w:bCs/>
          <w:color w:val="000000" w:themeColor="text1"/>
          <w:sz w:val="16"/>
          <w:szCs w:val="16"/>
        </w:rPr>
        <w:t>možna</w:t>
      </w:r>
      <w:proofErr w:type="spellEnd"/>
      <w:r w:rsidRPr="00EE5267">
        <w:rPr>
          <w:b/>
          <w:bCs/>
          <w:color w:val="000000" w:themeColor="text1"/>
          <w:sz w:val="16"/>
          <w:szCs w:val="16"/>
        </w:rPr>
        <w:t xml:space="preserve"> v </w:t>
      </w:r>
      <w:proofErr w:type="spellStart"/>
      <w:r w:rsidRPr="00EE5267">
        <w:rPr>
          <w:b/>
          <w:bCs/>
          <w:color w:val="000000" w:themeColor="text1"/>
          <w:sz w:val="16"/>
          <w:szCs w:val="16"/>
        </w:rPr>
        <w:t>petek</w:t>
      </w:r>
      <w:proofErr w:type="spellEnd"/>
      <w:r w:rsidRPr="00EE5267">
        <w:rPr>
          <w:b/>
          <w:bCs/>
          <w:color w:val="000000" w:themeColor="text1"/>
          <w:sz w:val="16"/>
          <w:szCs w:val="16"/>
        </w:rPr>
        <w:t xml:space="preserve">, 11.9.2026 od 8.30 do 10.00 </w:t>
      </w:r>
      <w:proofErr w:type="spellStart"/>
      <w:r w:rsidRPr="00EE5267">
        <w:rPr>
          <w:b/>
          <w:bCs/>
          <w:color w:val="000000" w:themeColor="text1"/>
          <w:sz w:val="16"/>
          <w:szCs w:val="16"/>
        </w:rPr>
        <w:t>ure</w:t>
      </w:r>
      <w:proofErr w:type="spellEnd"/>
      <w:r w:rsidRPr="00EE5267">
        <w:rPr>
          <w:b/>
          <w:bCs/>
          <w:color w:val="000000" w:themeColor="text1"/>
          <w:sz w:val="16"/>
          <w:szCs w:val="16"/>
        </w:rPr>
        <w:t xml:space="preserve">, v </w:t>
      </w:r>
      <w:proofErr w:type="spellStart"/>
      <w:r w:rsidRPr="00EE5267">
        <w:rPr>
          <w:b/>
          <w:bCs/>
          <w:color w:val="000000" w:themeColor="text1"/>
          <w:sz w:val="16"/>
          <w:szCs w:val="16"/>
        </w:rPr>
        <w:t>soboto</w:t>
      </w:r>
      <w:proofErr w:type="spellEnd"/>
      <w:r w:rsidRPr="00EE5267">
        <w:rPr>
          <w:b/>
          <w:bCs/>
          <w:color w:val="000000" w:themeColor="text1"/>
          <w:sz w:val="16"/>
          <w:szCs w:val="16"/>
        </w:rPr>
        <w:t>, 1</w:t>
      </w:r>
      <w:r w:rsidR="00EE5267" w:rsidRPr="00EE5267">
        <w:rPr>
          <w:b/>
          <w:bCs/>
          <w:color w:val="000000" w:themeColor="text1"/>
          <w:sz w:val="16"/>
          <w:szCs w:val="16"/>
        </w:rPr>
        <w:t>2</w:t>
      </w:r>
      <w:r w:rsidRPr="00EE5267">
        <w:rPr>
          <w:b/>
          <w:bCs/>
          <w:color w:val="000000" w:themeColor="text1"/>
          <w:sz w:val="16"/>
          <w:szCs w:val="16"/>
        </w:rPr>
        <w:t>.9.202</w:t>
      </w:r>
      <w:r w:rsidR="00EE5267" w:rsidRPr="00EE5267">
        <w:rPr>
          <w:b/>
          <w:bCs/>
          <w:color w:val="000000" w:themeColor="text1"/>
          <w:sz w:val="16"/>
          <w:szCs w:val="16"/>
        </w:rPr>
        <w:t>6</w:t>
      </w:r>
      <w:r w:rsidRPr="00EE5267">
        <w:rPr>
          <w:b/>
          <w:bCs/>
          <w:color w:val="000000" w:themeColor="text1"/>
          <w:sz w:val="16"/>
          <w:szCs w:val="16"/>
        </w:rPr>
        <w:t xml:space="preserve"> in </w:t>
      </w:r>
      <w:proofErr w:type="spellStart"/>
      <w:r w:rsidRPr="00EE5267">
        <w:rPr>
          <w:b/>
          <w:bCs/>
          <w:color w:val="000000" w:themeColor="text1"/>
          <w:sz w:val="16"/>
          <w:szCs w:val="16"/>
        </w:rPr>
        <w:t>nedeljo</w:t>
      </w:r>
      <w:proofErr w:type="spellEnd"/>
      <w:r w:rsidRPr="00EE5267">
        <w:rPr>
          <w:b/>
          <w:bCs/>
          <w:color w:val="000000" w:themeColor="text1"/>
          <w:sz w:val="16"/>
          <w:szCs w:val="16"/>
        </w:rPr>
        <w:t xml:space="preserve"> 1</w:t>
      </w:r>
      <w:r w:rsidR="00EE5267" w:rsidRPr="00EE5267">
        <w:rPr>
          <w:b/>
          <w:bCs/>
          <w:color w:val="000000" w:themeColor="text1"/>
          <w:sz w:val="16"/>
          <w:szCs w:val="16"/>
        </w:rPr>
        <w:t>3</w:t>
      </w:r>
      <w:r w:rsidRPr="00EE5267">
        <w:rPr>
          <w:b/>
          <w:bCs/>
          <w:color w:val="000000" w:themeColor="text1"/>
          <w:sz w:val="16"/>
          <w:szCs w:val="16"/>
        </w:rPr>
        <w:t>.9.202</w:t>
      </w:r>
      <w:r w:rsidR="00EE5267" w:rsidRPr="00EE5267">
        <w:rPr>
          <w:b/>
          <w:bCs/>
          <w:color w:val="000000" w:themeColor="text1"/>
          <w:sz w:val="16"/>
          <w:szCs w:val="16"/>
        </w:rPr>
        <w:t>6</w:t>
      </w:r>
      <w:r w:rsidRPr="00EE5267">
        <w:rPr>
          <w:b/>
          <w:bCs/>
          <w:color w:val="000000" w:themeColor="text1"/>
          <w:sz w:val="16"/>
          <w:szCs w:val="16"/>
        </w:rPr>
        <w:t xml:space="preserve"> od 6.30 do 8.00 </w:t>
      </w:r>
      <w:proofErr w:type="spellStart"/>
      <w:r w:rsidRPr="00EE5267">
        <w:rPr>
          <w:b/>
          <w:bCs/>
          <w:color w:val="000000" w:themeColor="text1"/>
          <w:sz w:val="16"/>
          <w:szCs w:val="16"/>
        </w:rPr>
        <w:t>ure</w:t>
      </w:r>
      <w:proofErr w:type="spellEnd"/>
      <w:r w:rsidRPr="00EE5267">
        <w:rPr>
          <w:b/>
          <w:bCs/>
          <w:color w:val="000000" w:themeColor="text1"/>
          <w:sz w:val="16"/>
          <w:szCs w:val="16"/>
        </w:rPr>
        <w:t xml:space="preserve">. </w:t>
      </w:r>
      <w:proofErr w:type="spellStart"/>
      <w:r w:rsidRPr="00EE5267">
        <w:rPr>
          <w:b/>
          <w:bCs/>
          <w:color w:val="000000" w:themeColor="text1"/>
          <w:sz w:val="16"/>
          <w:szCs w:val="16"/>
        </w:rPr>
        <w:t>Odvoz</w:t>
      </w:r>
      <w:proofErr w:type="spellEnd"/>
      <w:r w:rsidRPr="00EE5267">
        <w:rPr>
          <w:b/>
          <w:bCs/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b/>
          <w:bCs/>
          <w:color w:val="000000" w:themeColor="text1"/>
          <w:sz w:val="16"/>
          <w:szCs w:val="16"/>
        </w:rPr>
        <w:t>bo</w:t>
      </w:r>
      <w:proofErr w:type="spellEnd"/>
      <w:r w:rsidRPr="00EE5267">
        <w:rPr>
          <w:b/>
          <w:bCs/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b/>
          <w:bCs/>
          <w:color w:val="000000" w:themeColor="text1"/>
          <w:sz w:val="16"/>
          <w:szCs w:val="16"/>
        </w:rPr>
        <w:t>možen</w:t>
      </w:r>
      <w:proofErr w:type="spellEnd"/>
      <w:r w:rsidRPr="00EE5267">
        <w:rPr>
          <w:b/>
          <w:bCs/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b/>
          <w:bCs/>
          <w:color w:val="000000" w:themeColor="text1"/>
          <w:sz w:val="16"/>
          <w:szCs w:val="16"/>
        </w:rPr>
        <w:t>vse</w:t>
      </w:r>
      <w:proofErr w:type="spellEnd"/>
      <w:r w:rsidRPr="00EE5267">
        <w:rPr>
          <w:b/>
          <w:bCs/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b/>
          <w:bCs/>
          <w:color w:val="000000" w:themeColor="text1"/>
          <w:sz w:val="16"/>
          <w:szCs w:val="16"/>
        </w:rPr>
        <w:t>dni</w:t>
      </w:r>
      <w:proofErr w:type="spellEnd"/>
      <w:r w:rsidRPr="00EE5267">
        <w:rPr>
          <w:b/>
          <w:bCs/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b/>
          <w:bCs/>
          <w:color w:val="000000" w:themeColor="text1"/>
          <w:sz w:val="16"/>
          <w:szCs w:val="16"/>
        </w:rPr>
        <w:t>trajanja</w:t>
      </w:r>
      <w:proofErr w:type="spellEnd"/>
      <w:r w:rsidRPr="00EE5267">
        <w:rPr>
          <w:b/>
          <w:bCs/>
          <w:color w:val="000000" w:themeColor="text1"/>
          <w:sz w:val="16"/>
          <w:szCs w:val="16"/>
        </w:rPr>
        <w:t xml:space="preserve"> prireditve od 18.00 do 19.30 </w:t>
      </w:r>
      <w:proofErr w:type="spellStart"/>
      <w:r w:rsidRPr="00EE5267">
        <w:rPr>
          <w:b/>
          <w:bCs/>
          <w:color w:val="000000" w:themeColor="text1"/>
          <w:sz w:val="16"/>
          <w:szCs w:val="16"/>
        </w:rPr>
        <w:t>ure</w:t>
      </w:r>
      <w:proofErr w:type="spellEnd"/>
      <w:r w:rsidRPr="00EE5267">
        <w:rPr>
          <w:color w:val="000000" w:themeColor="text1"/>
          <w:sz w:val="16"/>
          <w:szCs w:val="16"/>
        </w:rPr>
        <w:t xml:space="preserve">. </w:t>
      </w:r>
    </w:p>
    <w:p w14:paraId="1E1E425D" w14:textId="77777777" w:rsidR="00214ACE" w:rsidRPr="00EE5267" w:rsidRDefault="00214ACE" w:rsidP="00214ACE">
      <w:pPr>
        <w:spacing w:after="0"/>
        <w:rPr>
          <w:color w:val="000000" w:themeColor="text1"/>
          <w:sz w:val="16"/>
          <w:szCs w:val="16"/>
        </w:rPr>
      </w:pPr>
    </w:p>
    <w:p w14:paraId="09E4B817" w14:textId="77777777" w:rsidR="00214ACE" w:rsidRPr="00EE5267" w:rsidRDefault="00214ACE" w:rsidP="00214ACE">
      <w:pPr>
        <w:spacing w:after="0"/>
        <w:rPr>
          <w:b/>
          <w:bCs/>
          <w:color w:val="000000" w:themeColor="text1"/>
          <w:sz w:val="16"/>
          <w:szCs w:val="16"/>
        </w:rPr>
      </w:pPr>
      <w:r w:rsidRPr="00EE5267">
        <w:rPr>
          <w:b/>
          <w:bCs/>
          <w:color w:val="000000" w:themeColor="text1"/>
          <w:sz w:val="16"/>
          <w:szCs w:val="16"/>
        </w:rPr>
        <w:t xml:space="preserve">2. </w:t>
      </w:r>
      <w:proofErr w:type="spellStart"/>
      <w:r w:rsidRPr="00EE5267">
        <w:rPr>
          <w:b/>
          <w:bCs/>
          <w:color w:val="000000" w:themeColor="text1"/>
          <w:sz w:val="16"/>
          <w:szCs w:val="16"/>
        </w:rPr>
        <w:t>Uporaba</w:t>
      </w:r>
      <w:proofErr w:type="spellEnd"/>
      <w:r w:rsidRPr="00EE5267">
        <w:rPr>
          <w:b/>
          <w:bCs/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b/>
          <w:bCs/>
          <w:color w:val="000000" w:themeColor="text1"/>
          <w:sz w:val="16"/>
          <w:szCs w:val="16"/>
        </w:rPr>
        <w:t>podatkov</w:t>
      </w:r>
      <w:proofErr w:type="spellEnd"/>
    </w:p>
    <w:p w14:paraId="2676F6B7" w14:textId="1D9EC79B" w:rsidR="00214ACE" w:rsidRPr="00EE5267" w:rsidRDefault="00214ACE" w:rsidP="00214ACE">
      <w:pPr>
        <w:spacing w:after="0"/>
        <w:rPr>
          <w:color w:val="000000" w:themeColor="text1"/>
          <w:sz w:val="16"/>
          <w:szCs w:val="16"/>
        </w:rPr>
      </w:pPr>
      <w:proofErr w:type="spellStart"/>
      <w:r w:rsidRPr="00EE5267">
        <w:rPr>
          <w:color w:val="000000" w:themeColor="text1"/>
          <w:sz w:val="16"/>
          <w:szCs w:val="16"/>
        </w:rPr>
        <w:t>Organizator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bo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osebne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podatke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sodelujočega</w:t>
      </w:r>
      <w:proofErr w:type="spellEnd"/>
      <w:r w:rsidRPr="00EE5267">
        <w:rPr>
          <w:color w:val="000000" w:themeColor="text1"/>
          <w:sz w:val="16"/>
          <w:szCs w:val="16"/>
        </w:rPr>
        <w:t xml:space="preserve">, ki </w:t>
      </w:r>
      <w:proofErr w:type="spellStart"/>
      <w:r w:rsidRPr="00EE5267">
        <w:rPr>
          <w:color w:val="000000" w:themeColor="text1"/>
          <w:sz w:val="16"/>
          <w:szCs w:val="16"/>
        </w:rPr>
        <w:t>jih</w:t>
      </w:r>
      <w:proofErr w:type="spellEnd"/>
      <w:r w:rsidRPr="00EE5267">
        <w:rPr>
          <w:color w:val="000000" w:themeColor="text1"/>
          <w:sz w:val="16"/>
          <w:szCs w:val="16"/>
        </w:rPr>
        <w:t xml:space="preserve"> je ta </w:t>
      </w:r>
      <w:proofErr w:type="spellStart"/>
      <w:r w:rsidRPr="00EE5267">
        <w:rPr>
          <w:color w:val="000000" w:themeColor="text1"/>
          <w:sz w:val="16"/>
          <w:szCs w:val="16"/>
        </w:rPr>
        <w:t>posredoval</w:t>
      </w:r>
      <w:proofErr w:type="spellEnd"/>
      <w:r w:rsidRPr="00EE5267">
        <w:rPr>
          <w:color w:val="000000" w:themeColor="text1"/>
          <w:sz w:val="16"/>
          <w:szCs w:val="16"/>
        </w:rPr>
        <w:t xml:space="preserve"> z </w:t>
      </w:r>
      <w:proofErr w:type="spellStart"/>
      <w:r w:rsidRPr="00EE5267">
        <w:rPr>
          <w:color w:val="000000" w:themeColor="text1"/>
          <w:sz w:val="16"/>
          <w:szCs w:val="16"/>
        </w:rPr>
        <w:t>namenom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sodelovanja</w:t>
      </w:r>
      <w:proofErr w:type="spellEnd"/>
      <w:r w:rsidRPr="00EE5267">
        <w:rPr>
          <w:color w:val="000000" w:themeColor="text1"/>
          <w:sz w:val="16"/>
          <w:szCs w:val="16"/>
        </w:rPr>
        <w:t xml:space="preserve"> s </w:t>
      </w:r>
      <w:proofErr w:type="spellStart"/>
      <w:r w:rsidRPr="00EE5267">
        <w:rPr>
          <w:color w:val="000000" w:themeColor="text1"/>
          <w:sz w:val="16"/>
          <w:szCs w:val="16"/>
        </w:rPr>
        <w:t>prodajo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izdelkov</w:t>
      </w:r>
      <w:proofErr w:type="spellEnd"/>
      <w:r w:rsidRPr="00EE5267">
        <w:rPr>
          <w:color w:val="000000" w:themeColor="text1"/>
          <w:sz w:val="16"/>
          <w:szCs w:val="16"/>
        </w:rPr>
        <w:t xml:space="preserve"> v </w:t>
      </w:r>
      <w:proofErr w:type="spellStart"/>
      <w:r w:rsidRPr="00EE5267">
        <w:rPr>
          <w:color w:val="000000" w:themeColor="text1"/>
          <w:sz w:val="16"/>
          <w:szCs w:val="16"/>
        </w:rPr>
        <w:t>času</w:t>
      </w:r>
      <w:proofErr w:type="spellEnd"/>
      <w:r w:rsidRPr="00EE5267">
        <w:rPr>
          <w:color w:val="000000" w:themeColor="text1"/>
          <w:sz w:val="16"/>
          <w:szCs w:val="16"/>
        </w:rPr>
        <w:t xml:space="preserve"> prireditve </w:t>
      </w:r>
      <w:r w:rsidRPr="00EE5267">
        <w:rPr>
          <w:b/>
          <w:bCs/>
          <w:color w:val="000000" w:themeColor="text1"/>
          <w:sz w:val="16"/>
          <w:szCs w:val="16"/>
        </w:rPr>
        <w:t>5</w:t>
      </w:r>
      <w:r w:rsidR="00EE5267" w:rsidRPr="00EE5267">
        <w:rPr>
          <w:b/>
          <w:bCs/>
          <w:color w:val="000000" w:themeColor="text1"/>
          <w:sz w:val="16"/>
          <w:szCs w:val="16"/>
        </w:rPr>
        <w:t>3</w:t>
      </w:r>
      <w:r w:rsidRPr="00EE5267">
        <w:rPr>
          <w:b/>
          <w:bCs/>
          <w:color w:val="000000" w:themeColor="text1"/>
          <w:sz w:val="16"/>
          <w:szCs w:val="16"/>
        </w:rPr>
        <w:t xml:space="preserve">. Dnevi narodnih noš in </w:t>
      </w:r>
      <w:proofErr w:type="spellStart"/>
      <w:r w:rsidRPr="00EE5267">
        <w:rPr>
          <w:b/>
          <w:bCs/>
          <w:color w:val="000000" w:themeColor="text1"/>
          <w:sz w:val="16"/>
          <w:szCs w:val="16"/>
        </w:rPr>
        <w:t>oblačilne</w:t>
      </w:r>
      <w:proofErr w:type="spellEnd"/>
      <w:r w:rsidRPr="00EE5267">
        <w:rPr>
          <w:b/>
          <w:bCs/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b/>
          <w:bCs/>
          <w:color w:val="000000" w:themeColor="text1"/>
          <w:sz w:val="16"/>
          <w:szCs w:val="16"/>
        </w:rPr>
        <w:t>dediščine</w:t>
      </w:r>
      <w:proofErr w:type="spellEnd"/>
      <w:r w:rsidRPr="00EE5267">
        <w:rPr>
          <w:b/>
          <w:bCs/>
          <w:color w:val="000000" w:themeColor="text1"/>
          <w:sz w:val="16"/>
          <w:szCs w:val="16"/>
        </w:rPr>
        <w:t xml:space="preserve">, </w:t>
      </w:r>
      <w:proofErr w:type="spellStart"/>
      <w:r w:rsidRPr="00EE5267">
        <w:rPr>
          <w:color w:val="000000" w:themeColor="text1"/>
          <w:sz w:val="16"/>
          <w:szCs w:val="16"/>
        </w:rPr>
        <w:t>obdeloval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zato</w:t>
      </w:r>
      <w:proofErr w:type="spellEnd"/>
      <w:r w:rsidRPr="00EE5267">
        <w:rPr>
          <w:color w:val="000000" w:themeColor="text1"/>
          <w:sz w:val="16"/>
          <w:szCs w:val="16"/>
        </w:rPr>
        <w:t xml:space="preserve">, da </w:t>
      </w:r>
      <w:proofErr w:type="spellStart"/>
      <w:r w:rsidRPr="00EE5267">
        <w:rPr>
          <w:color w:val="000000" w:themeColor="text1"/>
          <w:sz w:val="16"/>
          <w:szCs w:val="16"/>
        </w:rPr>
        <w:t>sodelujočemu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lahko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posreduje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račun</w:t>
      </w:r>
      <w:proofErr w:type="spellEnd"/>
      <w:r w:rsidRPr="00EE5267">
        <w:rPr>
          <w:color w:val="000000" w:themeColor="text1"/>
          <w:sz w:val="16"/>
          <w:szCs w:val="16"/>
        </w:rPr>
        <w:t xml:space="preserve">, da ga </w:t>
      </w:r>
      <w:proofErr w:type="spellStart"/>
      <w:r w:rsidRPr="00EE5267">
        <w:rPr>
          <w:color w:val="000000" w:themeColor="text1"/>
          <w:sz w:val="16"/>
          <w:szCs w:val="16"/>
        </w:rPr>
        <w:t>lahko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obvešča</w:t>
      </w:r>
      <w:proofErr w:type="spellEnd"/>
      <w:r w:rsidRPr="00EE5267">
        <w:rPr>
          <w:color w:val="000000" w:themeColor="text1"/>
          <w:sz w:val="16"/>
          <w:szCs w:val="16"/>
        </w:rPr>
        <w:t xml:space="preserve"> v </w:t>
      </w:r>
      <w:proofErr w:type="spellStart"/>
      <w:r w:rsidRPr="00EE5267">
        <w:rPr>
          <w:color w:val="000000" w:themeColor="text1"/>
          <w:sz w:val="16"/>
          <w:szCs w:val="16"/>
        </w:rPr>
        <w:t>zvezi</w:t>
      </w:r>
      <w:proofErr w:type="spellEnd"/>
      <w:r w:rsidRPr="00EE5267">
        <w:rPr>
          <w:color w:val="000000" w:themeColor="text1"/>
          <w:sz w:val="16"/>
          <w:szCs w:val="16"/>
        </w:rPr>
        <w:t xml:space="preserve"> z </w:t>
      </w:r>
      <w:proofErr w:type="spellStart"/>
      <w:r w:rsidRPr="00EE5267">
        <w:rPr>
          <w:color w:val="000000" w:themeColor="text1"/>
          <w:sz w:val="16"/>
          <w:szCs w:val="16"/>
        </w:rPr>
        <w:t>organizacijo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zgoraj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navedenega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dogodka</w:t>
      </w:r>
      <w:proofErr w:type="spellEnd"/>
      <w:r w:rsidRPr="00EE5267">
        <w:rPr>
          <w:color w:val="000000" w:themeColor="text1"/>
          <w:sz w:val="16"/>
          <w:szCs w:val="16"/>
        </w:rPr>
        <w:t xml:space="preserve"> ter da </w:t>
      </w:r>
      <w:proofErr w:type="spellStart"/>
      <w:r w:rsidRPr="00EE5267">
        <w:rPr>
          <w:color w:val="000000" w:themeColor="text1"/>
          <w:sz w:val="16"/>
          <w:szCs w:val="16"/>
        </w:rPr>
        <w:t>evidentira</w:t>
      </w:r>
      <w:proofErr w:type="spellEnd"/>
      <w:r w:rsidRPr="00EE5267">
        <w:rPr>
          <w:color w:val="000000" w:themeColor="text1"/>
          <w:sz w:val="16"/>
          <w:szCs w:val="16"/>
        </w:rPr>
        <w:t xml:space="preserve"> in </w:t>
      </w:r>
      <w:proofErr w:type="spellStart"/>
      <w:r w:rsidRPr="00EE5267">
        <w:rPr>
          <w:color w:val="000000" w:themeColor="text1"/>
          <w:sz w:val="16"/>
          <w:szCs w:val="16"/>
        </w:rPr>
        <w:t>organizira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razporeditev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posameznih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stojnic</w:t>
      </w:r>
      <w:proofErr w:type="spellEnd"/>
      <w:r w:rsidRPr="00EE5267">
        <w:rPr>
          <w:color w:val="000000" w:themeColor="text1"/>
          <w:sz w:val="16"/>
          <w:szCs w:val="16"/>
        </w:rPr>
        <w:t xml:space="preserve">. Po </w:t>
      </w:r>
      <w:proofErr w:type="spellStart"/>
      <w:r w:rsidRPr="00EE5267">
        <w:rPr>
          <w:color w:val="000000" w:themeColor="text1"/>
          <w:sz w:val="16"/>
          <w:szCs w:val="16"/>
        </w:rPr>
        <w:t>izpolnitvi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posameznih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namenov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bo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osebne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podatke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sodelujočega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izbrisal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oziroma</w:t>
      </w:r>
      <w:proofErr w:type="spellEnd"/>
      <w:r w:rsidRPr="00EE5267">
        <w:rPr>
          <w:color w:val="000000" w:themeColor="text1"/>
          <w:sz w:val="16"/>
          <w:szCs w:val="16"/>
        </w:rPr>
        <w:t xml:space="preserve"> v </w:t>
      </w:r>
      <w:proofErr w:type="spellStart"/>
      <w:r w:rsidRPr="00EE5267">
        <w:rPr>
          <w:color w:val="000000" w:themeColor="text1"/>
          <w:sz w:val="16"/>
          <w:szCs w:val="16"/>
        </w:rPr>
        <w:t>primeru</w:t>
      </w:r>
      <w:proofErr w:type="spellEnd"/>
      <w:r w:rsidRPr="00EE5267">
        <w:rPr>
          <w:color w:val="000000" w:themeColor="text1"/>
          <w:sz w:val="16"/>
          <w:szCs w:val="16"/>
        </w:rPr>
        <w:t xml:space="preserve">, ko to od </w:t>
      </w:r>
      <w:proofErr w:type="spellStart"/>
      <w:r w:rsidRPr="00EE5267">
        <w:rPr>
          <w:color w:val="000000" w:themeColor="text1"/>
          <w:sz w:val="16"/>
          <w:szCs w:val="16"/>
        </w:rPr>
        <w:t>njega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zahteva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zakon</w:t>
      </w:r>
      <w:proofErr w:type="spellEnd"/>
      <w:r w:rsidRPr="00EE5267">
        <w:rPr>
          <w:color w:val="000000" w:themeColor="text1"/>
          <w:sz w:val="16"/>
          <w:szCs w:val="16"/>
        </w:rPr>
        <w:t xml:space="preserve">, </w:t>
      </w:r>
      <w:proofErr w:type="spellStart"/>
      <w:r w:rsidRPr="00EE5267">
        <w:rPr>
          <w:color w:val="000000" w:themeColor="text1"/>
          <w:sz w:val="16"/>
          <w:szCs w:val="16"/>
        </w:rPr>
        <w:t>obdeloval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še</w:t>
      </w:r>
      <w:proofErr w:type="spellEnd"/>
      <w:r w:rsidRPr="00EE5267">
        <w:rPr>
          <w:color w:val="000000" w:themeColor="text1"/>
          <w:sz w:val="16"/>
          <w:szCs w:val="16"/>
        </w:rPr>
        <w:t xml:space="preserve"> za </w:t>
      </w:r>
      <w:proofErr w:type="spellStart"/>
      <w:r w:rsidRPr="00EE5267">
        <w:rPr>
          <w:color w:val="000000" w:themeColor="text1"/>
          <w:sz w:val="16"/>
          <w:szCs w:val="16"/>
        </w:rPr>
        <w:t>čas</w:t>
      </w:r>
      <w:proofErr w:type="spellEnd"/>
      <w:r w:rsidRPr="00EE5267">
        <w:rPr>
          <w:color w:val="000000" w:themeColor="text1"/>
          <w:sz w:val="16"/>
          <w:szCs w:val="16"/>
        </w:rPr>
        <w:t xml:space="preserve">, v </w:t>
      </w:r>
      <w:proofErr w:type="spellStart"/>
      <w:r w:rsidRPr="00EE5267">
        <w:rPr>
          <w:color w:val="000000" w:themeColor="text1"/>
          <w:sz w:val="16"/>
          <w:szCs w:val="16"/>
        </w:rPr>
        <w:t>katerem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moram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zadostiti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zakonskim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zahtevam</w:t>
      </w:r>
      <w:proofErr w:type="spellEnd"/>
      <w:r w:rsidRPr="00EE5267">
        <w:rPr>
          <w:color w:val="000000" w:themeColor="text1"/>
          <w:sz w:val="16"/>
          <w:szCs w:val="16"/>
        </w:rPr>
        <w:t xml:space="preserve">. </w:t>
      </w:r>
      <w:proofErr w:type="spellStart"/>
      <w:r w:rsidRPr="00EE5267">
        <w:rPr>
          <w:color w:val="000000" w:themeColor="text1"/>
          <w:sz w:val="16"/>
          <w:szCs w:val="16"/>
        </w:rPr>
        <w:t>Več</w:t>
      </w:r>
      <w:proofErr w:type="spellEnd"/>
      <w:r w:rsidRPr="00EE5267">
        <w:rPr>
          <w:color w:val="000000" w:themeColor="text1"/>
          <w:sz w:val="16"/>
          <w:szCs w:val="16"/>
        </w:rPr>
        <w:t xml:space="preserve"> o </w:t>
      </w:r>
      <w:proofErr w:type="spellStart"/>
      <w:r w:rsidRPr="00EE5267">
        <w:rPr>
          <w:color w:val="000000" w:themeColor="text1"/>
          <w:sz w:val="16"/>
          <w:szCs w:val="16"/>
        </w:rPr>
        <w:t>obdelavi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si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lahko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preberete</w:t>
      </w:r>
      <w:proofErr w:type="spellEnd"/>
      <w:r w:rsidRPr="00EE5267">
        <w:rPr>
          <w:color w:val="000000" w:themeColor="text1"/>
          <w:sz w:val="16"/>
          <w:szCs w:val="16"/>
        </w:rPr>
        <w:t xml:space="preserve"> v </w:t>
      </w:r>
      <w:proofErr w:type="spellStart"/>
      <w:r w:rsidRPr="00EE5267">
        <w:rPr>
          <w:color w:val="000000" w:themeColor="text1"/>
          <w:sz w:val="16"/>
          <w:szCs w:val="16"/>
        </w:rPr>
        <w:t>Politiki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zasebnosti</w:t>
      </w:r>
      <w:proofErr w:type="spellEnd"/>
      <w:r w:rsidRPr="00EE5267">
        <w:rPr>
          <w:color w:val="000000" w:themeColor="text1"/>
          <w:sz w:val="16"/>
          <w:szCs w:val="16"/>
        </w:rPr>
        <w:t xml:space="preserve">, ki se </w:t>
      </w:r>
      <w:proofErr w:type="spellStart"/>
      <w:r w:rsidRPr="00EE5267">
        <w:rPr>
          <w:color w:val="000000" w:themeColor="text1"/>
          <w:sz w:val="16"/>
          <w:szCs w:val="16"/>
        </w:rPr>
        <w:t>nahaja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na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spletni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strani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organizatorja</w:t>
      </w:r>
      <w:proofErr w:type="spellEnd"/>
      <w:r w:rsidRPr="00EE5267">
        <w:rPr>
          <w:color w:val="000000" w:themeColor="text1"/>
          <w:sz w:val="16"/>
          <w:szCs w:val="16"/>
        </w:rPr>
        <w:t xml:space="preserve">. V </w:t>
      </w:r>
      <w:proofErr w:type="spellStart"/>
      <w:r w:rsidRPr="00EE5267">
        <w:rPr>
          <w:color w:val="000000" w:themeColor="text1"/>
          <w:sz w:val="16"/>
          <w:szCs w:val="16"/>
        </w:rPr>
        <w:t>primeru</w:t>
      </w:r>
      <w:proofErr w:type="spellEnd"/>
      <w:r w:rsidRPr="00EE5267">
        <w:rPr>
          <w:color w:val="000000" w:themeColor="text1"/>
          <w:sz w:val="16"/>
          <w:szCs w:val="16"/>
        </w:rPr>
        <w:t xml:space="preserve">, da </w:t>
      </w:r>
      <w:proofErr w:type="spellStart"/>
      <w:r w:rsidRPr="00EE5267">
        <w:rPr>
          <w:color w:val="000000" w:themeColor="text1"/>
          <w:sz w:val="16"/>
          <w:szCs w:val="16"/>
        </w:rPr>
        <w:t>sodelujoči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želi</w:t>
      </w:r>
      <w:proofErr w:type="spellEnd"/>
      <w:r w:rsidRPr="00EE5267">
        <w:rPr>
          <w:color w:val="000000" w:themeColor="text1"/>
          <w:sz w:val="16"/>
          <w:szCs w:val="16"/>
        </w:rPr>
        <w:t xml:space="preserve">, da ga </w:t>
      </w:r>
      <w:proofErr w:type="spellStart"/>
      <w:r w:rsidRPr="00EE5267">
        <w:rPr>
          <w:color w:val="000000" w:themeColor="text1"/>
          <w:sz w:val="16"/>
          <w:szCs w:val="16"/>
        </w:rPr>
        <w:t>organizator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naslednja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leta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ponovno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obvesti</w:t>
      </w:r>
      <w:proofErr w:type="spellEnd"/>
      <w:r w:rsidRPr="00EE5267">
        <w:rPr>
          <w:color w:val="000000" w:themeColor="text1"/>
          <w:sz w:val="16"/>
          <w:szCs w:val="16"/>
        </w:rPr>
        <w:t xml:space="preserve"> in </w:t>
      </w:r>
      <w:proofErr w:type="spellStart"/>
      <w:r w:rsidRPr="00EE5267">
        <w:rPr>
          <w:color w:val="000000" w:themeColor="text1"/>
          <w:sz w:val="16"/>
          <w:szCs w:val="16"/>
        </w:rPr>
        <w:t>povabi</w:t>
      </w:r>
      <w:proofErr w:type="spellEnd"/>
      <w:r w:rsidRPr="00EE5267">
        <w:rPr>
          <w:color w:val="000000" w:themeColor="text1"/>
          <w:sz w:val="16"/>
          <w:szCs w:val="16"/>
        </w:rPr>
        <w:t xml:space="preserve"> k </w:t>
      </w:r>
      <w:proofErr w:type="spellStart"/>
      <w:r w:rsidRPr="00EE5267">
        <w:rPr>
          <w:color w:val="000000" w:themeColor="text1"/>
          <w:sz w:val="16"/>
          <w:szCs w:val="16"/>
        </w:rPr>
        <w:t>sodelovanju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na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Dnevih</w:t>
      </w:r>
      <w:proofErr w:type="spellEnd"/>
      <w:r w:rsidRPr="00EE5267">
        <w:rPr>
          <w:color w:val="000000" w:themeColor="text1"/>
          <w:sz w:val="16"/>
          <w:szCs w:val="16"/>
        </w:rPr>
        <w:t xml:space="preserve"> narodnih noš in </w:t>
      </w:r>
      <w:proofErr w:type="spellStart"/>
      <w:r w:rsidRPr="00EE5267">
        <w:rPr>
          <w:color w:val="000000" w:themeColor="text1"/>
          <w:sz w:val="16"/>
          <w:szCs w:val="16"/>
        </w:rPr>
        <w:t>na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podobnih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dogodkih</w:t>
      </w:r>
      <w:proofErr w:type="spellEnd"/>
      <w:r w:rsidRPr="00EE5267">
        <w:rPr>
          <w:color w:val="000000" w:themeColor="text1"/>
          <w:sz w:val="16"/>
          <w:szCs w:val="16"/>
        </w:rPr>
        <w:t xml:space="preserve">, mora </w:t>
      </w:r>
      <w:proofErr w:type="spellStart"/>
      <w:r w:rsidRPr="00EE5267">
        <w:rPr>
          <w:color w:val="000000" w:themeColor="text1"/>
          <w:sz w:val="16"/>
          <w:szCs w:val="16"/>
        </w:rPr>
        <w:t>sodelujoči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svoje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strinjanje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izrecno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potrditi</w:t>
      </w:r>
      <w:proofErr w:type="spellEnd"/>
      <w:r w:rsidRPr="00EE5267">
        <w:rPr>
          <w:color w:val="000000" w:themeColor="text1"/>
          <w:sz w:val="16"/>
          <w:szCs w:val="16"/>
        </w:rPr>
        <w:t xml:space="preserve">. </w:t>
      </w:r>
      <w:proofErr w:type="spellStart"/>
      <w:r w:rsidRPr="00EE5267">
        <w:rPr>
          <w:color w:val="000000" w:themeColor="text1"/>
          <w:sz w:val="16"/>
          <w:szCs w:val="16"/>
        </w:rPr>
        <w:t>Sodelujoči</w:t>
      </w:r>
      <w:proofErr w:type="spellEnd"/>
      <w:r w:rsidRPr="00EE5267">
        <w:rPr>
          <w:color w:val="000000" w:themeColor="text1"/>
          <w:sz w:val="16"/>
          <w:szCs w:val="16"/>
        </w:rPr>
        <w:t xml:space="preserve"> se </w:t>
      </w:r>
      <w:proofErr w:type="spellStart"/>
      <w:r w:rsidRPr="00EE5267">
        <w:rPr>
          <w:color w:val="000000" w:themeColor="text1"/>
          <w:sz w:val="16"/>
          <w:szCs w:val="16"/>
        </w:rPr>
        <w:t>strinja</w:t>
      </w:r>
      <w:proofErr w:type="spellEnd"/>
      <w:r w:rsidRPr="00EE5267">
        <w:rPr>
          <w:color w:val="000000" w:themeColor="text1"/>
          <w:sz w:val="16"/>
          <w:szCs w:val="16"/>
        </w:rPr>
        <w:t xml:space="preserve">, da je star </w:t>
      </w:r>
      <w:proofErr w:type="spellStart"/>
      <w:r w:rsidRPr="00EE5267">
        <w:rPr>
          <w:color w:val="000000" w:themeColor="text1"/>
          <w:sz w:val="16"/>
          <w:szCs w:val="16"/>
        </w:rPr>
        <w:t>več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kot</w:t>
      </w:r>
      <w:proofErr w:type="spellEnd"/>
      <w:r w:rsidRPr="00EE5267">
        <w:rPr>
          <w:color w:val="000000" w:themeColor="text1"/>
          <w:sz w:val="16"/>
          <w:szCs w:val="16"/>
        </w:rPr>
        <w:t xml:space="preserve"> 16 let in da mu </w:t>
      </w:r>
      <w:proofErr w:type="spellStart"/>
      <w:r w:rsidRPr="00EE5267">
        <w:rPr>
          <w:color w:val="000000" w:themeColor="text1"/>
          <w:sz w:val="16"/>
          <w:szCs w:val="16"/>
        </w:rPr>
        <w:t>lahko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organizator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na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njegov</w:t>
      </w:r>
      <w:proofErr w:type="spellEnd"/>
      <w:r w:rsidRPr="00EE5267">
        <w:rPr>
          <w:color w:val="000000" w:themeColor="text1"/>
          <w:sz w:val="16"/>
          <w:szCs w:val="16"/>
        </w:rPr>
        <w:t xml:space="preserve"> e-</w:t>
      </w:r>
      <w:proofErr w:type="spellStart"/>
      <w:r w:rsidRPr="00EE5267">
        <w:rPr>
          <w:color w:val="000000" w:themeColor="text1"/>
          <w:sz w:val="16"/>
          <w:szCs w:val="16"/>
        </w:rPr>
        <w:t>naslov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posreduje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vabila</w:t>
      </w:r>
      <w:proofErr w:type="spellEnd"/>
      <w:r w:rsidRPr="00EE5267">
        <w:rPr>
          <w:color w:val="000000" w:themeColor="text1"/>
          <w:sz w:val="16"/>
          <w:szCs w:val="16"/>
        </w:rPr>
        <w:t xml:space="preserve"> in </w:t>
      </w:r>
      <w:proofErr w:type="spellStart"/>
      <w:r w:rsidRPr="00EE5267">
        <w:rPr>
          <w:color w:val="000000" w:themeColor="text1"/>
          <w:sz w:val="16"/>
          <w:szCs w:val="16"/>
        </w:rPr>
        <w:t>obvestila</w:t>
      </w:r>
      <w:proofErr w:type="spellEnd"/>
      <w:r w:rsidRPr="00EE5267">
        <w:rPr>
          <w:color w:val="000000" w:themeColor="text1"/>
          <w:sz w:val="16"/>
          <w:szCs w:val="16"/>
        </w:rPr>
        <w:t xml:space="preserve"> za </w:t>
      </w:r>
      <w:proofErr w:type="spellStart"/>
      <w:r w:rsidRPr="00EE5267">
        <w:rPr>
          <w:color w:val="000000" w:themeColor="text1"/>
          <w:sz w:val="16"/>
          <w:szCs w:val="16"/>
        </w:rPr>
        <w:t>sodelovanje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na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Dnevih</w:t>
      </w:r>
      <w:proofErr w:type="spellEnd"/>
      <w:r w:rsidRPr="00EE5267">
        <w:rPr>
          <w:color w:val="000000" w:themeColor="text1"/>
          <w:sz w:val="16"/>
          <w:szCs w:val="16"/>
        </w:rPr>
        <w:t xml:space="preserve"> narodnih noš v </w:t>
      </w:r>
      <w:proofErr w:type="spellStart"/>
      <w:r w:rsidRPr="00EE5267">
        <w:rPr>
          <w:color w:val="000000" w:themeColor="text1"/>
          <w:sz w:val="16"/>
          <w:szCs w:val="16"/>
        </w:rPr>
        <w:t>Kamniku</w:t>
      </w:r>
      <w:proofErr w:type="spellEnd"/>
      <w:r w:rsidRPr="00EE5267">
        <w:rPr>
          <w:color w:val="000000" w:themeColor="text1"/>
          <w:sz w:val="16"/>
          <w:szCs w:val="16"/>
        </w:rPr>
        <w:t xml:space="preserve"> ter </w:t>
      </w:r>
      <w:proofErr w:type="spellStart"/>
      <w:r w:rsidRPr="00EE5267">
        <w:rPr>
          <w:color w:val="000000" w:themeColor="text1"/>
          <w:sz w:val="16"/>
          <w:szCs w:val="16"/>
        </w:rPr>
        <w:t>podobnih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dogodkih</w:t>
      </w:r>
      <w:proofErr w:type="spellEnd"/>
      <w:r w:rsidRPr="00EE5267">
        <w:rPr>
          <w:color w:val="000000" w:themeColor="text1"/>
          <w:sz w:val="16"/>
          <w:szCs w:val="16"/>
        </w:rPr>
        <w:t xml:space="preserve">, ki </w:t>
      </w:r>
      <w:proofErr w:type="spellStart"/>
      <w:r w:rsidRPr="00EE5267">
        <w:rPr>
          <w:color w:val="000000" w:themeColor="text1"/>
          <w:sz w:val="16"/>
          <w:szCs w:val="16"/>
        </w:rPr>
        <w:t>jih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organizira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organizator</w:t>
      </w:r>
      <w:proofErr w:type="spellEnd"/>
      <w:r w:rsidRPr="00EE5267">
        <w:rPr>
          <w:color w:val="000000" w:themeColor="text1"/>
          <w:sz w:val="16"/>
          <w:szCs w:val="16"/>
        </w:rPr>
        <w:t>.</w:t>
      </w:r>
    </w:p>
    <w:p w14:paraId="3CE39256" w14:textId="77777777" w:rsidR="00214ACE" w:rsidRPr="00EE5267" w:rsidRDefault="00214ACE" w:rsidP="00214ACE">
      <w:pPr>
        <w:spacing w:after="0"/>
        <w:rPr>
          <w:color w:val="000000" w:themeColor="text1"/>
          <w:sz w:val="16"/>
          <w:szCs w:val="16"/>
        </w:rPr>
      </w:pPr>
      <w:r w:rsidRPr="00EE5267">
        <w:rPr>
          <w:color w:val="000000" w:themeColor="text1"/>
          <w:sz w:val="16"/>
          <w:szCs w:val="16"/>
        </w:rPr>
        <w:t xml:space="preserve">V </w:t>
      </w:r>
      <w:proofErr w:type="spellStart"/>
      <w:r w:rsidRPr="00EE5267">
        <w:rPr>
          <w:color w:val="000000" w:themeColor="text1"/>
          <w:sz w:val="16"/>
          <w:szCs w:val="16"/>
        </w:rPr>
        <w:t>primeru</w:t>
      </w:r>
      <w:proofErr w:type="spellEnd"/>
      <w:r w:rsidRPr="00EE5267">
        <w:rPr>
          <w:color w:val="000000" w:themeColor="text1"/>
          <w:sz w:val="16"/>
          <w:szCs w:val="16"/>
        </w:rPr>
        <w:t xml:space="preserve">, da je </w:t>
      </w:r>
      <w:proofErr w:type="spellStart"/>
      <w:r w:rsidRPr="00EE5267">
        <w:rPr>
          <w:color w:val="000000" w:themeColor="text1"/>
          <w:sz w:val="16"/>
          <w:szCs w:val="16"/>
        </w:rPr>
        <w:t>sodelujoči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izrazil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soglasje</w:t>
      </w:r>
      <w:proofErr w:type="spellEnd"/>
      <w:r w:rsidRPr="00EE5267">
        <w:rPr>
          <w:color w:val="000000" w:themeColor="text1"/>
          <w:sz w:val="16"/>
          <w:szCs w:val="16"/>
        </w:rPr>
        <w:t xml:space="preserve">, da ga </w:t>
      </w:r>
      <w:proofErr w:type="spellStart"/>
      <w:r w:rsidRPr="00EE5267">
        <w:rPr>
          <w:color w:val="000000" w:themeColor="text1"/>
          <w:sz w:val="16"/>
          <w:szCs w:val="16"/>
        </w:rPr>
        <w:t>organizator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obvešča</w:t>
      </w:r>
      <w:proofErr w:type="spellEnd"/>
      <w:r w:rsidRPr="00EE5267">
        <w:rPr>
          <w:color w:val="000000" w:themeColor="text1"/>
          <w:sz w:val="16"/>
          <w:szCs w:val="16"/>
        </w:rPr>
        <w:t xml:space="preserve"> in ga </w:t>
      </w:r>
      <w:proofErr w:type="spellStart"/>
      <w:r w:rsidRPr="00EE5267">
        <w:rPr>
          <w:color w:val="000000" w:themeColor="text1"/>
          <w:sz w:val="16"/>
          <w:szCs w:val="16"/>
        </w:rPr>
        <w:t>vabi</w:t>
      </w:r>
      <w:proofErr w:type="spellEnd"/>
      <w:r w:rsidRPr="00EE5267">
        <w:rPr>
          <w:color w:val="000000" w:themeColor="text1"/>
          <w:sz w:val="16"/>
          <w:szCs w:val="16"/>
        </w:rPr>
        <w:t xml:space="preserve"> k </w:t>
      </w:r>
      <w:proofErr w:type="spellStart"/>
      <w:r w:rsidRPr="00EE5267">
        <w:rPr>
          <w:color w:val="000000" w:themeColor="text1"/>
          <w:sz w:val="16"/>
          <w:szCs w:val="16"/>
        </w:rPr>
        <w:t>sodelovanju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na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Dnevih</w:t>
      </w:r>
      <w:proofErr w:type="spellEnd"/>
      <w:r w:rsidRPr="00EE5267">
        <w:rPr>
          <w:color w:val="000000" w:themeColor="text1"/>
          <w:sz w:val="16"/>
          <w:szCs w:val="16"/>
        </w:rPr>
        <w:t xml:space="preserve"> narodnih noš v </w:t>
      </w:r>
      <w:proofErr w:type="spellStart"/>
      <w:r w:rsidRPr="00EE5267">
        <w:rPr>
          <w:color w:val="000000" w:themeColor="text1"/>
          <w:sz w:val="16"/>
          <w:szCs w:val="16"/>
        </w:rPr>
        <w:t>Kamniku</w:t>
      </w:r>
      <w:proofErr w:type="spellEnd"/>
      <w:r w:rsidRPr="00EE5267">
        <w:rPr>
          <w:color w:val="000000" w:themeColor="text1"/>
          <w:sz w:val="16"/>
          <w:szCs w:val="16"/>
        </w:rPr>
        <w:t xml:space="preserve"> ter </w:t>
      </w:r>
      <w:proofErr w:type="spellStart"/>
      <w:r w:rsidRPr="00EE5267">
        <w:rPr>
          <w:color w:val="000000" w:themeColor="text1"/>
          <w:sz w:val="16"/>
          <w:szCs w:val="16"/>
        </w:rPr>
        <w:t>podobnih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dogodkih</w:t>
      </w:r>
      <w:proofErr w:type="spellEnd"/>
      <w:r w:rsidRPr="00EE5267">
        <w:rPr>
          <w:color w:val="000000" w:themeColor="text1"/>
          <w:sz w:val="16"/>
          <w:szCs w:val="16"/>
        </w:rPr>
        <w:t xml:space="preserve">, ki </w:t>
      </w:r>
      <w:proofErr w:type="spellStart"/>
      <w:r w:rsidRPr="00EE5267">
        <w:rPr>
          <w:color w:val="000000" w:themeColor="text1"/>
          <w:sz w:val="16"/>
          <w:szCs w:val="16"/>
        </w:rPr>
        <w:t>jih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organizira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organizator</w:t>
      </w:r>
      <w:proofErr w:type="spellEnd"/>
      <w:r w:rsidRPr="00EE5267">
        <w:rPr>
          <w:color w:val="000000" w:themeColor="text1"/>
          <w:sz w:val="16"/>
          <w:szCs w:val="16"/>
        </w:rPr>
        <w:t xml:space="preserve">, </w:t>
      </w:r>
      <w:proofErr w:type="spellStart"/>
      <w:r w:rsidRPr="00EE5267">
        <w:rPr>
          <w:color w:val="000000" w:themeColor="text1"/>
          <w:sz w:val="16"/>
          <w:szCs w:val="16"/>
        </w:rPr>
        <w:t>bo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kontaktne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podatke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sodelujočega</w:t>
      </w:r>
      <w:proofErr w:type="spellEnd"/>
      <w:r w:rsidRPr="00EE5267">
        <w:rPr>
          <w:color w:val="000000" w:themeColor="text1"/>
          <w:sz w:val="16"/>
          <w:szCs w:val="16"/>
        </w:rPr>
        <w:t xml:space="preserve"> (</w:t>
      </w:r>
      <w:proofErr w:type="spellStart"/>
      <w:r w:rsidRPr="00EE5267">
        <w:rPr>
          <w:color w:val="000000" w:themeColor="text1"/>
          <w:sz w:val="16"/>
          <w:szCs w:val="16"/>
        </w:rPr>
        <w:t>ime</w:t>
      </w:r>
      <w:proofErr w:type="spellEnd"/>
      <w:r w:rsidRPr="00EE5267">
        <w:rPr>
          <w:color w:val="000000" w:themeColor="text1"/>
          <w:sz w:val="16"/>
          <w:szCs w:val="16"/>
        </w:rPr>
        <w:t xml:space="preserve">, </w:t>
      </w:r>
      <w:proofErr w:type="spellStart"/>
      <w:r w:rsidRPr="00EE5267">
        <w:rPr>
          <w:color w:val="000000" w:themeColor="text1"/>
          <w:sz w:val="16"/>
          <w:szCs w:val="16"/>
        </w:rPr>
        <w:t>priimek</w:t>
      </w:r>
      <w:proofErr w:type="spellEnd"/>
      <w:r w:rsidRPr="00EE5267">
        <w:rPr>
          <w:color w:val="000000" w:themeColor="text1"/>
          <w:sz w:val="16"/>
          <w:szCs w:val="16"/>
        </w:rPr>
        <w:t xml:space="preserve">, </w:t>
      </w:r>
      <w:proofErr w:type="spellStart"/>
      <w:r w:rsidRPr="00EE5267">
        <w:rPr>
          <w:color w:val="000000" w:themeColor="text1"/>
          <w:sz w:val="16"/>
          <w:szCs w:val="16"/>
        </w:rPr>
        <w:t>telefon</w:t>
      </w:r>
      <w:proofErr w:type="spellEnd"/>
      <w:r w:rsidRPr="00EE5267">
        <w:rPr>
          <w:color w:val="000000" w:themeColor="text1"/>
          <w:sz w:val="16"/>
          <w:szCs w:val="16"/>
        </w:rPr>
        <w:t xml:space="preserve">, </w:t>
      </w:r>
      <w:proofErr w:type="spellStart"/>
      <w:r w:rsidRPr="00EE5267">
        <w:rPr>
          <w:color w:val="000000" w:themeColor="text1"/>
          <w:sz w:val="16"/>
          <w:szCs w:val="16"/>
        </w:rPr>
        <w:lastRenderedPageBreak/>
        <w:t>elektronski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naslov</w:t>
      </w:r>
      <w:proofErr w:type="spellEnd"/>
      <w:r w:rsidRPr="00EE5267">
        <w:rPr>
          <w:color w:val="000000" w:themeColor="text1"/>
          <w:sz w:val="16"/>
          <w:szCs w:val="16"/>
        </w:rPr>
        <w:t xml:space="preserve">) in </w:t>
      </w:r>
      <w:proofErr w:type="spellStart"/>
      <w:r w:rsidRPr="00EE5267">
        <w:rPr>
          <w:color w:val="000000" w:themeColor="text1"/>
          <w:sz w:val="16"/>
          <w:szCs w:val="16"/>
        </w:rPr>
        <w:t>vrsto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domače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obrti</w:t>
      </w:r>
      <w:proofErr w:type="spellEnd"/>
      <w:r w:rsidRPr="00EE5267">
        <w:rPr>
          <w:color w:val="000000" w:themeColor="text1"/>
          <w:sz w:val="16"/>
          <w:szCs w:val="16"/>
        </w:rPr>
        <w:t xml:space="preserve">, s </w:t>
      </w:r>
      <w:proofErr w:type="spellStart"/>
      <w:r w:rsidRPr="00EE5267">
        <w:rPr>
          <w:color w:val="000000" w:themeColor="text1"/>
          <w:sz w:val="16"/>
          <w:szCs w:val="16"/>
        </w:rPr>
        <w:t>katero</w:t>
      </w:r>
      <w:proofErr w:type="spellEnd"/>
      <w:r w:rsidRPr="00EE5267">
        <w:rPr>
          <w:color w:val="000000" w:themeColor="text1"/>
          <w:sz w:val="16"/>
          <w:szCs w:val="16"/>
        </w:rPr>
        <w:t xml:space="preserve"> se </w:t>
      </w:r>
      <w:proofErr w:type="spellStart"/>
      <w:r w:rsidRPr="00EE5267">
        <w:rPr>
          <w:color w:val="000000" w:themeColor="text1"/>
          <w:sz w:val="16"/>
          <w:szCs w:val="16"/>
        </w:rPr>
        <w:t>na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sejmih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predstavlja</w:t>
      </w:r>
      <w:proofErr w:type="spellEnd"/>
      <w:r w:rsidRPr="00EE5267">
        <w:rPr>
          <w:color w:val="000000" w:themeColor="text1"/>
          <w:sz w:val="16"/>
          <w:szCs w:val="16"/>
        </w:rPr>
        <w:t xml:space="preserve">, </w:t>
      </w:r>
      <w:proofErr w:type="spellStart"/>
      <w:r w:rsidRPr="00EE5267">
        <w:rPr>
          <w:color w:val="000000" w:themeColor="text1"/>
          <w:sz w:val="16"/>
          <w:szCs w:val="16"/>
        </w:rPr>
        <w:t>obdeloval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vse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dokler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bo</w:t>
      </w:r>
      <w:proofErr w:type="spellEnd"/>
      <w:r w:rsidRPr="00EE5267">
        <w:rPr>
          <w:color w:val="000000" w:themeColor="text1"/>
          <w:sz w:val="16"/>
          <w:szCs w:val="16"/>
        </w:rPr>
        <w:t xml:space="preserve"> za to </w:t>
      </w:r>
      <w:proofErr w:type="spellStart"/>
      <w:r w:rsidRPr="00EE5267">
        <w:rPr>
          <w:color w:val="000000" w:themeColor="text1"/>
          <w:sz w:val="16"/>
          <w:szCs w:val="16"/>
        </w:rPr>
        <w:t>dano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soglasje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sodelujočega</w:t>
      </w:r>
      <w:proofErr w:type="spellEnd"/>
      <w:r w:rsidRPr="00EE5267">
        <w:rPr>
          <w:color w:val="000000" w:themeColor="text1"/>
          <w:sz w:val="16"/>
          <w:szCs w:val="16"/>
        </w:rPr>
        <w:t xml:space="preserve">. V </w:t>
      </w:r>
      <w:proofErr w:type="spellStart"/>
      <w:r w:rsidRPr="00EE5267">
        <w:rPr>
          <w:color w:val="000000" w:themeColor="text1"/>
          <w:sz w:val="16"/>
          <w:szCs w:val="16"/>
        </w:rPr>
        <w:t>primeru</w:t>
      </w:r>
      <w:proofErr w:type="spellEnd"/>
      <w:r w:rsidRPr="00EE5267">
        <w:rPr>
          <w:color w:val="000000" w:themeColor="text1"/>
          <w:sz w:val="16"/>
          <w:szCs w:val="16"/>
        </w:rPr>
        <w:t xml:space="preserve">, da </w:t>
      </w:r>
      <w:proofErr w:type="spellStart"/>
      <w:r w:rsidRPr="00EE5267">
        <w:rPr>
          <w:color w:val="000000" w:themeColor="text1"/>
          <w:sz w:val="16"/>
          <w:szCs w:val="16"/>
        </w:rPr>
        <w:t>sodelujoči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želi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svoje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soglasje</w:t>
      </w:r>
      <w:proofErr w:type="spellEnd"/>
      <w:r w:rsidRPr="00EE5267">
        <w:rPr>
          <w:color w:val="000000" w:themeColor="text1"/>
          <w:sz w:val="16"/>
          <w:szCs w:val="16"/>
        </w:rPr>
        <w:t xml:space="preserve"> za </w:t>
      </w:r>
      <w:proofErr w:type="spellStart"/>
      <w:r w:rsidRPr="00EE5267">
        <w:rPr>
          <w:color w:val="000000" w:themeColor="text1"/>
          <w:sz w:val="16"/>
          <w:szCs w:val="16"/>
        </w:rPr>
        <w:t>navedeni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namen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umakniti</w:t>
      </w:r>
      <w:proofErr w:type="spellEnd"/>
      <w:r w:rsidRPr="00EE5267">
        <w:rPr>
          <w:color w:val="000000" w:themeColor="text1"/>
          <w:sz w:val="16"/>
          <w:szCs w:val="16"/>
        </w:rPr>
        <w:t xml:space="preserve">, </w:t>
      </w:r>
      <w:proofErr w:type="spellStart"/>
      <w:r w:rsidRPr="00EE5267">
        <w:rPr>
          <w:color w:val="000000" w:themeColor="text1"/>
          <w:sz w:val="16"/>
          <w:szCs w:val="16"/>
        </w:rPr>
        <w:t>lahko</w:t>
      </w:r>
      <w:proofErr w:type="spellEnd"/>
      <w:r w:rsidRPr="00EE5267">
        <w:rPr>
          <w:color w:val="000000" w:themeColor="text1"/>
          <w:sz w:val="16"/>
          <w:szCs w:val="16"/>
        </w:rPr>
        <w:t xml:space="preserve"> to </w:t>
      </w:r>
      <w:proofErr w:type="spellStart"/>
      <w:r w:rsidRPr="00EE5267">
        <w:rPr>
          <w:color w:val="000000" w:themeColor="text1"/>
          <w:sz w:val="16"/>
          <w:szCs w:val="16"/>
        </w:rPr>
        <w:t>stori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kadar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koli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tako</w:t>
      </w:r>
      <w:proofErr w:type="spellEnd"/>
      <w:r w:rsidRPr="00EE5267">
        <w:rPr>
          <w:color w:val="000000" w:themeColor="text1"/>
          <w:sz w:val="16"/>
          <w:szCs w:val="16"/>
        </w:rPr>
        <w:t xml:space="preserve">, da to </w:t>
      </w:r>
      <w:proofErr w:type="spellStart"/>
      <w:r w:rsidRPr="00EE5267">
        <w:rPr>
          <w:color w:val="000000" w:themeColor="text1"/>
          <w:sz w:val="16"/>
          <w:szCs w:val="16"/>
        </w:rPr>
        <w:t>organizatorju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sporoči</w:t>
      </w:r>
      <w:proofErr w:type="spellEnd"/>
      <w:r w:rsidRPr="00EE5267">
        <w:rPr>
          <w:color w:val="000000" w:themeColor="text1"/>
          <w:sz w:val="16"/>
          <w:szCs w:val="16"/>
        </w:rPr>
        <w:t xml:space="preserve"> po </w:t>
      </w:r>
      <w:proofErr w:type="spellStart"/>
      <w:r w:rsidRPr="00EE5267">
        <w:rPr>
          <w:color w:val="000000" w:themeColor="text1"/>
          <w:sz w:val="16"/>
          <w:szCs w:val="16"/>
        </w:rPr>
        <w:t>elektronski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pošti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na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naslov</w:t>
      </w:r>
      <w:proofErr w:type="spellEnd"/>
      <w:r w:rsidRPr="00EE5267">
        <w:rPr>
          <w:color w:val="000000" w:themeColor="text1"/>
          <w:sz w:val="16"/>
          <w:szCs w:val="16"/>
        </w:rPr>
        <w:t xml:space="preserve">: info@visitkamnik.com </w:t>
      </w:r>
      <w:proofErr w:type="spellStart"/>
      <w:r w:rsidRPr="00EE5267">
        <w:rPr>
          <w:color w:val="000000" w:themeColor="text1"/>
          <w:sz w:val="16"/>
          <w:szCs w:val="16"/>
        </w:rPr>
        <w:t>ali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pisno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na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naslov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organizatorja</w:t>
      </w:r>
      <w:proofErr w:type="spellEnd"/>
      <w:r w:rsidRPr="00EE5267">
        <w:rPr>
          <w:color w:val="000000" w:themeColor="text1"/>
          <w:sz w:val="16"/>
          <w:szCs w:val="16"/>
        </w:rPr>
        <w:t xml:space="preserve">. </w:t>
      </w:r>
      <w:proofErr w:type="spellStart"/>
      <w:r w:rsidRPr="00EE5267">
        <w:rPr>
          <w:color w:val="000000" w:themeColor="text1"/>
          <w:sz w:val="16"/>
          <w:szCs w:val="16"/>
        </w:rPr>
        <w:t>Več</w:t>
      </w:r>
      <w:proofErr w:type="spellEnd"/>
      <w:r w:rsidRPr="00EE5267">
        <w:rPr>
          <w:color w:val="000000" w:themeColor="text1"/>
          <w:sz w:val="16"/>
          <w:szCs w:val="16"/>
        </w:rPr>
        <w:t xml:space="preserve"> o </w:t>
      </w:r>
      <w:proofErr w:type="spellStart"/>
      <w:r w:rsidRPr="00EE5267">
        <w:rPr>
          <w:color w:val="000000" w:themeColor="text1"/>
          <w:sz w:val="16"/>
          <w:szCs w:val="16"/>
        </w:rPr>
        <w:t>obdelavi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si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lahko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preberete</w:t>
      </w:r>
      <w:proofErr w:type="spellEnd"/>
      <w:r w:rsidRPr="00EE5267">
        <w:rPr>
          <w:color w:val="000000" w:themeColor="text1"/>
          <w:sz w:val="16"/>
          <w:szCs w:val="16"/>
        </w:rPr>
        <w:t xml:space="preserve"> v </w:t>
      </w:r>
      <w:proofErr w:type="spellStart"/>
      <w:r w:rsidRPr="00EE5267">
        <w:rPr>
          <w:color w:val="000000" w:themeColor="text1"/>
          <w:sz w:val="16"/>
          <w:szCs w:val="16"/>
        </w:rPr>
        <w:t>Politiki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zasebnosti</w:t>
      </w:r>
      <w:proofErr w:type="spellEnd"/>
      <w:r w:rsidRPr="00EE5267">
        <w:rPr>
          <w:color w:val="000000" w:themeColor="text1"/>
          <w:sz w:val="16"/>
          <w:szCs w:val="16"/>
        </w:rPr>
        <w:t xml:space="preserve">, ki se </w:t>
      </w:r>
      <w:proofErr w:type="spellStart"/>
      <w:r w:rsidRPr="00EE5267">
        <w:rPr>
          <w:color w:val="000000" w:themeColor="text1"/>
          <w:sz w:val="16"/>
          <w:szCs w:val="16"/>
        </w:rPr>
        <w:t>nahaja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na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spletni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strani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organizatorja</w:t>
      </w:r>
      <w:proofErr w:type="spellEnd"/>
      <w:r w:rsidRPr="00EE5267">
        <w:rPr>
          <w:color w:val="000000" w:themeColor="text1"/>
          <w:sz w:val="16"/>
          <w:szCs w:val="16"/>
        </w:rPr>
        <w:t>.</w:t>
      </w:r>
    </w:p>
    <w:p w14:paraId="0171CE81" w14:textId="77777777" w:rsidR="00214ACE" w:rsidRPr="00EE5267" w:rsidRDefault="00214ACE" w:rsidP="00214ACE">
      <w:pPr>
        <w:spacing w:after="0"/>
        <w:rPr>
          <w:color w:val="000000" w:themeColor="text1"/>
          <w:sz w:val="16"/>
          <w:szCs w:val="16"/>
        </w:rPr>
      </w:pPr>
      <w:proofErr w:type="spellStart"/>
      <w:r w:rsidRPr="00EE5267">
        <w:rPr>
          <w:color w:val="000000" w:themeColor="text1"/>
          <w:sz w:val="16"/>
          <w:szCs w:val="16"/>
        </w:rPr>
        <w:t>Morebitna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vprašanje</w:t>
      </w:r>
      <w:proofErr w:type="spellEnd"/>
      <w:r w:rsidRPr="00EE5267">
        <w:rPr>
          <w:color w:val="000000" w:themeColor="text1"/>
          <w:sz w:val="16"/>
          <w:szCs w:val="16"/>
        </w:rPr>
        <w:t xml:space="preserve"> ter </w:t>
      </w:r>
      <w:proofErr w:type="spellStart"/>
      <w:r w:rsidRPr="00EE5267">
        <w:rPr>
          <w:color w:val="000000" w:themeColor="text1"/>
          <w:sz w:val="16"/>
          <w:szCs w:val="16"/>
        </w:rPr>
        <w:t>svoje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pravice</w:t>
      </w:r>
      <w:proofErr w:type="spellEnd"/>
      <w:r w:rsidRPr="00EE5267">
        <w:rPr>
          <w:color w:val="000000" w:themeColor="text1"/>
          <w:sz w:val="16"/>
          <w:szCs w:val="16"/>
        </w:rPr>
        <w:t xml:space="preserve"> v </w:t>
      </w:r>
      <w:proofErr w:type="spellStart"/>
      <w:r w:rsidRPr="00EE5267">
        <w:rPr>
          <w:color w:val="000000" w:themeColor="text1"/>
          <w:sz w:val="16"/>
          <w:szCs w:val="16"/>
        </w:rPr>
        <w:t>zvezi</w:t>
      </w:r>
      <w:proofErr w:type="spellEnd"/>
      <w:r w:rsidRPr="00EE5267">
        <w:rPr>
          <w:color w:val="000000" w:themeColor="text1"/>
          <w:sz w:val="16"/>
          <w:szCs w:val="16"/>
        </w:rPr>
        <w:t xml:space="preserve"> z </w:t>
      </w:r>
      <w:proofErr w:type="spellStart"/>
      <w:r w:rsidRPr="00EE5267">
        <w:rPr>
          <w:color w:val="000000" w:themeColor="text1"/>
          <w:sz w:val="16"/>
          <w:szCs w:val="16"/>
        </w:rPr>
        <w:t>varstvom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osebnih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podatkov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lahko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sodelujoči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uresničuje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na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način</w:t>
      </w:r>
      <w:proofErr w:type="spellEnd"/>
      <w:r w:rsidRPr="00EE5267">
        <w:rPr>
          <w:color w:val="000000" w:themeColor="text1"/>
          <w:sz w:val="16"/>
          <w:szCs w:val="16"/>
        </w:rPr>
        <w:t xml:space="preserve">, da </w:t>
      </w:r>
      <w:proofErr w:type="spellStart"/>
      <w:r w:rsidRPr="00EE5267">
        <w:rPr>
          <w:color w:val="000000" w:themeColor="text1"/>
          <w:sz w:val="16"/>
          <w:szCs w:val="16"/>
        </w:rPr>
        <w:t>organizatorju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posreduje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sporočilo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na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elektronski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naslov</w:t>
      </w:r>
      <w:proofErr w:type="spellEnd"/>
      <w:r w:rsidRPr="00EE5267">
        <w:rPr>
          <w:color w:val="000000" w:themeColor="text1"/>
          <w:sz w:val="16"/>
          <w:szCs w:val="16"/>
        </w:rPr>
        <w:t xml:space="preserve">: </w:t>
      </w:r>
      <w:r w:rsidRPr="00EE5267">
        <w:rPr>
          <w:b/>
          <w:bCs/>
          <w:color w:val="000000" w:themeColor="text1"/>
          <w:sz w:val="16"/>
          <w:szCs w:val="16"/>
        </w:rPr>
        <w:t>info@visitkamnik.com</w:t>
      </w:r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ali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pisno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na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naslov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organizatorja</w:t>
      </w:r>
      <w:proofErr w:type="spellEnd"/>
      <w:r w:rsidRPr="00EE5267">
        <w:rPr>
          <w:color w:val="000000" w:themeColor="text1"/>
          <w:sz w:val="16"/>
          <w:szCs w:val="16"/>
        </w:rPr>
        <w:t xml:space="preserve">. V </w:t>
      </w:r>
      <w:proofErr w:type="spellStart"/>
      <w:r w:rsidRPr="00EE5267">
        <w:rPr>
          <w:color w:val="000000" w:themeColor="text1"/>
          <w:sz w:val="16"/>
          <w:szCs w:val="16"/>
        </w:rPr>
        <w:t>primeru</w:t>
      </w:r>
      <w:proofErr w:type="spellEnd"/>
      <w:r w:rsidRPr="00EE5267">
        <w:rPr>
          <w:color w:val="000000" w:themeColor="text1"/>
          <w:sz w:val="16"/>
          <w:szCs w:val="16"/>
        </w:rPr>
        <w:t xml:space="preserve">, da </w:t>
      </w:r>
      <w:proofErr w:type="spellStart"/>
      <w:r w:rsidRPr="00EE5267">
        <w:rPr>
          <w:color w:val="000000" w:themeColor="text1"/>
          <w:sz w:val="16"/>
          <w:szCs w:val="16"/>
        </w:rPr>
        <w:t>želi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vložiti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pritožbo</w:t>
      </w:r>
      <w:proofErr w:type="spellEnd"/>
      <w:r w:rsidRPr="00EE5267">
        <w:rPr>
          <w:color w:val="000000" w:themeColor="text1"/>
          <w:sz w:val="16"/>
          <w:szCs w:val="16"/>
        </w:rPr>
        <w:t xml:space="preserve"> v </w:t>
      </w:r>
      <w:proofErr w:type="spellStart"/>
      <w:r w:rsidRPr="00EE5267">
        <w:rPr>
          <w:color w:val="000000" w:themeColor="text1"/>
          <w:sz w:val="16"/>
          <w:szCs w:val="16"/>
        </w:rPr>
        <w:t>zvezi</w:t>
      </w:r>
      <w:proofErr w:type="spellEnd"/>
      <w:r w:rsidRPr="00EE5267">
        <w:rPr>
          <w:color w:val="000000" w:themeColor="text1"/>
          <w:sz w:val="16"/>
          <w:szCs w:val="16"/>
        </w:rPr>
        <w:t xml:space="preserve"> z </w:t>
      </w:r>
      <w:proofErr w:type="spellStart"/>
      <w:r w:rsidRPr="00EE5267">
        <w:rPr>
          <w:color w:val="000000" w:themeColor="text1"/>
          <w:sz w:val="16"/>
          <w:szCs w:val="16"/>
        </w:rPr>
        <w:t>varstvom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vaših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osebnih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podatkov</w:t>
      </w:r>
      <w:proofErr w:type="spellEnd"/>
      <w:r w:rsidRPr="00EE5267">
        <w:rPr>
          <w:color w:val="000000" w:themeColor="text1"/>
          <w:sz w:val="16"/>
          <w:szCs w:val="16"/>
        </w:rPr>
        <w:t xml:space="preserve">, to </w:t>
      </w:r>
      <w:proofErr w:type="spellStart"/>
      <w:r w:rsidRPr="00EE5267">
        <w:rPr>
          <w:color w:val="000000" w:themeColor="text1"/>
          <w:sz w:val="16"/>
          <w:szCs w:val="16"/>
        </w:rPr>
        <w:t>stori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tako</w:t>
      </w:r>
      <w:proofErr w:type="spellEnd"/>
      <w:r w:rsidRPr="00EE5267">
        <w:rPr>
          <w:color w:val="000000" w:themeColor="text1"/>
          <w:sz w:val="16"/>
          <w:szCs w:val="16"/>
        </w:rPr>
        <w:t xml:space="preserve">, da </w:t>
      </w:r>
      <w:proofErr w:type="spellStart"/>
      <w:r w:rsidRPr="00EE5267">
        <w:rPr>
          <w:color w:val="000000" w:themeColor="text1"/>
          <w:sz w:val="16"/>
          <w:szCs w:val="16"/>
        </w:rPr>
        <w:t>svojo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pritožbo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posreduje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Informacijskemu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pooblaščencu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Republike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Slovenije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na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naslov</w:t>
      </w:r>
      <w:proofErr w:type="spellEnd"/>
      <w:r w:rsidRPr="00EE5267">
        <w:rPr>
          <w:color w:val="000000" w:themeColor="text1"/>
          <w:sz w:val="16"/>
          <w:szCs w:val="16"/>
        </w:rPr>
        <w:t xml:space="preserve">: </w:t>
      </w:r>
      <w:proofErr w:type="spellStart"/>
      <w:r w:rsidRPr="00EE5267">
        <w:rPr>
          <w:color w:val="000000" w:themeColor="text1"/>
          <w:sz w:val="16"/>
          <w:szCs w:val="16"/>
        </w:rPr>
        <w:t>Informacijski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pooblaščenec</w:t>
      </w:r>
      <w:proofErr w:type="spellEnd"/>
      <w:r w:rsidRPr="00EE5267">
        <w:rPr>
          <w:color w:val="000000" w:themeColor="text1"/>
          <w:sz w:val="16"/>
          <w:szCs w:val="16"/>
        </w:rPr>
        <w:t xml:space="preserve">, </w:t>
      </w:r>
      <w:proofErr w:type="spellStart"/>
      <w:r w:rsidRPr="00EE5267">
        <w:rPr>
          <w:color w:val="000000" w:themeColor="text1"/>
          <w:sz w:val="16"/>
          <w:szCs w:val="16"/>
        </w:rPr>
        <w:t>Zaloška</w:t>
      </w:r>
      <w:proofErr w:type="spellEnd"/>
      <w:r w:rsidRPr="00EE5267">
        <w:rPr>
          <w:color w:val="000000" w:themeColor="text1"/>
          <w:sz w:val="16"/>
          <w:szCs w:val="16"/>
        </w:rPr>
        <w:t xml:space="preserve"> 59, 1000 Ljubljana </w:t>
      </w:r>
      <w:proofErr w:type="spellStart"/>
      <w:r w:rsidRPr="00EE5267">
        <w:rPr>
          <w:color w:val="000000" w:themeColor="text1"/>
          <w:sz w:val="16"/>
          <w:szCs w:val="16"/>
        </w:rPr>
        <w:t>ali</w:t>
      </w:r>
      <w:proofErr w:type="spellEnd"/>
      <w:r w:rsidRPr="00EE5267">
        <w:rPr>
          <w:color w:val="000000" w:themeColor="text1"/>
          <w:sz w:val="16"/>
          <w:szCs w:val="16"/>
        </w:rPr>
        <w:t xml:space="preserve"> po </w:t>
      </w:r>
      <w:proofErr w:type="spellStart"/>
      <w:r w:rsidRPr="00EE5267">
        <w:rPr>
          <w:color w:val="000000" w:themeColor="text1"/>
          <w:sz w:val="16"/>
          <w:szCs w:val="16"/>
        </w:rPr>
        <w:t>elektronski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pošti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na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naslov</w:t>
      </w:r>
      <w:proofErr w:type="spellEnd"/>
      <w:r w:rsidRPr="00EE5267">
        <w:rPr>
          <w:color w:val="000000" w:themeColor="text1"/>
          <w:sz w:val="16"/>
          <w:szCs w:val="16"/>
        </w:rPr>
        <w:t xml:space="preserve">: gp.ip@ip-rs.si. </w:t>
      </w:r>
    </w:p>
    <w:p w14:paraId="060BD580" w14:textId="77777777" w:rsidR="00214ACE" w:rsidRPr="00EE5267" w:rsidRDefault="00214ACE" w:rsidP="00214ACE">
      <w:pPr>
        <w:spacing w:after="0"/>
        <w:rPr>
          <w:color w:val="000000" w:themeColor="text1"/>
          <w:sz w:val="16"/>
          <w:szCs w:val="16"/>
        </w:rPr>
      </w:pPr>
    </w:p>
    <w:p w14:paraId="0F0A508B" w14:textId="77777777" w:rsidR="00214ACE" w:rsidRPr="00EE5267" w:rsidRDefault="00214ACE" w:rsidP="00214ACE">
      <w:pPr>
        <w:spacing w:after="0"/>
        <w:rPr>
          <w:b/>
          <w:bCs/>
          <w:color w:val="000000" w:themeColor="text1"/>
          <w:sz w:val="16"/>
          <w:szCs w:val="16"/>
        </w:rPr>
      </w:pPr>
      <w:r w:rsidRPr="00EE5267">
        <w:rPr>
          <w:b/>
          <w:bCs/>
          <w:color w:val="000000" w:themeColor="text1"/>
          <w:sz w:val="16"/>
          <w:szCs w:val="16"/>
        </w:rPr>
        <w:t xml:space="preserve">3. </w:t>
      </w:r>
      <w:proofErr w:type="spellStart"/>
      <w:r w:rsidRPr="00EE5267">
        <w:rPr>
          <w:b/>
          <w:bCs/>
          <w:color w:val="000000" w:themeColor="text1"/>
          <w:sz w:val="16"/>
          <w:szCs w:val="16"/>
        </w:rPr>
        <w:t>Dodelitev</w:t>
      </w:r>
      <w:proofErr w:type="spellEnd"/>
      <w:r w:rsidRPr="00EE5267">
        <w:rPr>
          <w:b/>
          <w:bCs/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b/>
          <w:bCs/>
          <w:color w:val="000000" w:themeColor="text1"/>
          <w:sz w:val="16"/>
          <w:szCs w:val="16"/>
        </w:rPr>
        <w:t>prostora</w:t>
      </w:r>
      <w:proofErr w:type="spellEnd"/>
      <w:r w:rsidRPr="00EE5267">
        <w:rPr>
          <w:b/>
          <w:bCs/>
          <w:color w:val="000000" w:themeColor="text1"/>
          <w:sz w:val="16"/>
          <w:szCs w:val="16"/>
        </w:rPr>
        <w:t xml:space="preserve"> za </w:t>
      </w:r>
      <w:proofErr w:type="spellStart"/>
      <w:r w:rsidRPr="00EE5267">
        <w:rPr>
          <w:b/>
          <w:bCs/>
          <w:color w:val="000000" w:themeColor="text1"/>
          <w:sz w:val="16"/>
          <w:szCs w:val="16"/>
        </w:rPr>
        <w:t>stojnico</w:t>
      </w:r>
      <w:proofErr w:type="spellEnd"/>
    </w:p>
    <w:p w14:paraId="19C09695" w14:textId="1B604B6E" w:rsidR="00214ACE" w:rsidRPr="00EE5267" w:rsidRDefault="00214ACE" w:rsidP="00214ACE">
      <w:pPr>
        <w:spacing w:after="0"/>
        <w:rPr>
          <w:color w:val="000000" w:themeColor="text1"/>
          <w:sz w:val="16"/>
          <w:szCs w:val="16"/>
        </w:rPr>
      </w:pPr>
      <w:r w:rsidRPr="00EE5267">
        <w:rPr>
          <w:color w:val="000000" w:themeColor="text1"/>
          <w:sz w:val="16"/>
          <w:szCs w:val="16"/>
        </w:rPr>
        <w:t xml:space="preserve">Na </w:t>
      </w:r>
      <w:proofErr w:type="spellStart"/>
      <w:r w:rsidRPr="00EE5267">
        <w:rPr>
          <w:color w:val="000000" w:themeColor="text1"/>
          <w:sz w:val="16"/>
          <w:szCs w:val="16"/>
        </w:rPr>
        <w:t>prireditvi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lahko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razstavljajo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domači</w:t>
      </w:r>
      <w:proofErr w:type="spellEnd"/>
      <w:r w:rsidRPr="00EE5267">
        <w:rPr>
          <w:color w:val="000000" w:themeColor="text1"/>
          <w:sz w:val="16"/>
          <w:szCs w:val="16"/>
        </w:rPr>
        <w:t xml:space="preserve"> in </w:t>
      </w:r>
      <w:proofErr w:type="spellStart"/>
      <w:r w:rsidRPr="00EE5267">
        <w:rPr>
          <w:color w:val="000000" w:themeColor="text1"/>
          <w:sz w:val="16"/>
          <w:szCs w:val="16"/>
        </w:rPr>
        <w:t>tuji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sodelujoči</w:t>
      </w:r>
      <w:proofErr w:type="spellEnd"/>
      <w:r w:rsidRPr="00EE5267">
        <w:rPr>
          <w:color w:val="000000" w:themeColor="text1"/>
          <w:sz w:val="16"/>
          <w:szCs w:val="16"/>
        </w:rPr>
        <w:t xml:space="preserve">, </w:t>
      </w:r>
      <w:proofErr w:type="spellStart"/>
      <w:r w:rsidRPr="00EE5267">
        <w:rPr>
          <w:color w:val="000000" w:themeColor="text1"/>
          <w:sz w:val="16"/>
          <w:szCs w:val="16"/>
        </w:rPr>
        <w:t>katerih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razstavni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predmeti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ustrezajo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temi</w:t>
      </w:r>
      <w:proofErr w:type="spellEnd"/>
      <w:r w:rsidRPr="00EE5267">
        <w:rPr>
          <w:color w:val="000000" w:themeColor="text1"/>
          <w:sz w:val="16"/>
          <w:szCs w:val="16"/>
        </w:rPr>
        <w:t xml:space="preserve"> prireditve. O </w:t>
      </w:r>
      <w:proofErr w:type="spellStart"/>
      <w:r w:rsidRPr="00EE5267">
        <w:rPr>
          <w:color w:val="000000" w:themeColor="text1"/>
          <w:sz w:val="16"/>
          <w:szCs w:val="16"/>
        </w:rPr>
        <w:t>pripustitvi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sodelujočega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na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prireditev</w:t>
      </w:r>
      <w:proofErr w:type="spellEnd"/>
      <w:r w:rsidRPr="00EE5267">
        <w:rPr>
          <w:color w:val="000000" w:themeColor="text1"/>
          <w:sz w:val="16"/>
          <w:szCs w:val="16"/>
        </w:rPr>
        <w:t xml:space="preserve"> in o </w:t>
      </w:r>
      <w:proofErr w:type="spellStart"/>
      <w:r w:rsidRPr="00EE5267">
        <w:rPr>
          <w:color w:val="000000" w:themeColor="text1"/>
          <w:sz w:val="16"/>
          <w:szCs w:val="16"/>
        </w:rPr>
        <w:t>dodelitvi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prostora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odloča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organizator</w:t>
      </w:r>
      <w:proofErr w:type="spellEnd"/>
      <w:r w:rsidRPr="00EE5267">
        <w:rPr>
          <w:color w:val="000000" w:themeColor="text1"/>
          <w:sz w:val="16"/>
          <w:szCs w:val="16"/>
        </w:rPr>
        <w:t xml:space="preserve">, ki </w:t>
      </w:r>
      <w:proofErr w:type="spellStart"/>
      <w:r w:rsidR="00EE5267" w:rsidRPr="00EE5267">
        <w:rPr>
          <w:color w:val="000000" w:themeColor="text1"/>
          <w:sz w:val="16"/>
          <w:szCs w:val="16"/>
        </w:rPr>
        <w:t>jih</w:t>
      </w:r>
      <w:proofErr w:type="spellEnd"/>
      <w:r w:rsidR="00EE5267"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razporeja</w:t>
      </w:r>
      <w:proofErr w:type="spellEnd"/>
      <w:r w:rsidRPr="00EE5267">
        <w:rPr>
          <w:color w:val="000000" w:themeColor="text1"/>
          <w:sz w:val="16"/>
          <w:szCs w:val="16"/>
        </w:rPr>
        <w:t xml:space="preserve"> v </w:t>
      </w:r>
      <w:proofErr w:type="spellStart"/>
      <w:r w:rsidRPr="00EE5267">
        <w:rPr>
          <w:color w:val="000000" w:themeColor="text1"/>
          <w:sz w:val="16"/>
          <w:szCs w:val="16"/>
        </w:rPr>
        <w:t>najboljšem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interesu</w:t>
      </w:r>
      <w:proofErr w:type="spellEnd"/>
      <w:r w:rsidRPr="00EE5267">
        <w:rPr>
          <w:color w:val="000000" w:themeColor="text1"/>
          <w:sz w:val="16"/>
          <w:szCs w:val="16"/>
        </w:rPr>
        <w:t xml:space="preserve"> prireditve. </w:t>
      </w:r>
      <w:proofErr w:type="spellStart"/>
      <w:r w:rsidRPr="00EE5267">
        <w:rPr>
          <w:color w:val="000000" w:themeColor="text1"/>
          <w:sz w:val="16"/>
          <w:szCs w:val="16"/>
        </w:rPr>
        <w:t>Organizator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si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pridržuje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pravico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dodeliti</w:t>
      </w:r>
      <w:proofErr w:type="spellEnd"/>
      <w:r w:rsidRPr="00EE5267">
        <w:rPr>
          <w:color w:val="000000" w:themeColor="text1"/>
          <w:sz w:val="16"/>
          <w:szCs w:val="16"/>
        </w:rPr>
        <w:t xml:space="preserve"> do </w:t>
      </w:r>
      <w:proofErr w:type="spellStart"/>
      <w:r w:rsidRPr="00EE5267">
        <w:rPr>
          <w:color w:val="000000" w:themeColor="text1"/>
          <w:sz w:val="16"/>
          <w:szCs w:val="16"/>
        </w:rPr>
        <w:t>okvirno</w:t>
      </w:r>
      <w:proofErr w:type="spellEnd"/>
      <w:r w:rsidRPr="00EE5267">
        <w:rPr>
          <w:color w:val="000000" w:themeColor="text1"/>
          <w:sz w:val="16"/>
          <w:szCs w:val="16"/>
        </w:rPr>
        <w:t xml:space="preserve"> 10 % </w:t>
      </w:r>
      <w:proofErr w:type="spellStart"/>
      <w:r w:rsidRPr="00EE5267">
        <w:rPr>
          <w:color w:val="000000" w:themeColor="text1"/>
          <w:sz w:val="16"/>
          <w:szCs w:val="16"/>
        </w:rPr>
        <w:t>razstavnega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prostora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več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oziroma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manj</w:t>
      </w:r>
      <w:proofErr w:type="spellEnd"/>
      <w:r w:rsidRPr="00EE5267">
        <w:rPr>
          <w:color w:val="000000" w:themeColor="text1"/>
          <w:sz w:val="16"/>
          <w:szCs w:val="16"/>
        </w:rPr>
        <w:t xml:space="preserve">. </w:t>
      </w:r>
      <w:proofErr w:type="spellStart"/>
      <w:r w:rsidRPr="00EE5267">
        <w:rPr>
          <w:color w:val="000000" w:themeColor="text1"/>
          <w:sz w:val="16"/>
          <w:szCs w:val="16"/>
        </w:rPr>
        <w:t>Sodelujoči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nimajo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pravice</w:t>
      </w:r>
      <w:proofErr w:type="spellEnd"/>
      <w:r w:rsidRPr="00EE5267">
        <w:rPr>
          <w:color w:val="000000" w:themeColor="text1"/>
          <w:sz w:val="16"/>
          <w:szCs w:val="16"/>
        </w:rPr>
        <w:t xml:space="preserve"> do </w:t>
      </w:r>
      <w:proofErr w:type="spellStart"/>
      <w:r w:rsidRPr="00EE5267">
        <w:rPr>
          <w:color w:val="000000" w:themeColor="text1"/>
          <w:sz w:val="16"/>
          <w:szCs w:val="16"/>
        </w:rPr>
        <w:t>predhodne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izbire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posebne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lokacije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ali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vrste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stojnice</w:t>
      </w:r>
      <w:proofErr w:type="spellEnd"/>
      <w:r w:rsidRPr="00EE5267">
        <w:rPr>
          <w:color w:val="000000" w:themeColor="text1"/>
          <w:sz w:val="16"/>
          <w:szCs w:val="16"/>
        </w:rPr>
        <w:t xml:space="preserve"> ne glede </w:t>
      </w:r>
      <w:proofErr w:type="spellStart"/>
      <w:r w:rsidRPr="00EE5267">
        <w:rPr>
          <w:color w:val="000000" w:themeColor="text1"/>
          <w:sz w:val="16"/>
          <w:szCs w:val="16"/>
        </w:rPr>
        <w:t>na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želje</w:t>
      </w:r>
      <w:proofErr w:type="spellEnd"/>
      <w:r w:rsidRPr="00EE5267">
        <w:rPr>
          <w:color w:val="000000" w:themeColor="text1"/>
          <w:sz w:val="16"/>
          <w:szCs w:val="16"/>
        </w:rPr>
        <w:t xml:space="preserve">, ki </w:t>
      </w:r>
      <w:proofErr w:type="spellStart"/>
      <w:r w:rsidRPr="00EE5267">
        <w:rPr>
          <w:color w:val="000000" w:themeColor="text1"/>
          <w:sz w:val="16"/>
          <w:szCs w:val="16"/>
        </w:rPr>
        <w:t>jih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navedejo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na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prijavnem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obrazcu</w:t>
      </w:r>
      <w:proofErr w:type="spellEnd"/>
      <w:r w:rsidRPr="00EE5267">
        <w:rPr>
          <w:color w:val="000000" w:themeColor="text1"/>
          <w:sz w:val="16"/>
          <w:szCs w:val="16"/>
        </w:rPr>
        <w:t xml:space="preserve">. </w:t>
      </w:r>
      <w:proofErr w:type="spellStart"/>
      <w:r w:rsidRPr="00EE5267">
        <w:rPr>
          <w:color w:val="000000" w:themeColor="text1"/>
          <w:sz w:val="16"/>
          <w:szCs w:val="16"/>
        </w:rPr>
        <w:t>Vsako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spremembo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dodeljenega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prostora</w:t>
      </w:r>
      <w:proofErr w:type="spellEnd"/>
      <w:r w:rsidRPr="00EE5267">
        <w:rPr>
          <w:color w:val="000000" w:themeColor="text1"/>
          <w:sz w:val="16"/>
          <w:szCs w:val="16"/>
        </w:rPr>
        <w:t xml:space="preserve"> za </w:t>
      </w:r>
      <w:proofErr w:type="spellStart"/>
      <w:r w:rsidRPr="00EE5267">
        <w:rPr>
          <w:color w:val="000000" w:themeColor="text1"/>
          <w:sz w:val="16"/>
          <w:szCs w:val="16"/>
        </w:rPr>
        <w:t>stojnico</w:t>
      </w:r>
      <w:proofErr w:type="spellEnd"/>
      <w:r w:rsidRPr="00EE5267">
        <w:rPr>
          <w:color w:val="000000" w:themeColor="text1"/>
          <w:sz w:val="16"/>
          <w:szCs w:val="16"/>
        </w:rPr>
        <w:t xml:space="preserve"> mora </w:t>
      </w:r>
      <w:proofErr w:type="spellStart"/>
      <w:r w:rsidRPr="00EE5267">
        <w:rPr>
          <w:color w:val="000000" w:themeColor="text1"/>
          <w:sz w:val="16"/>
          <w:szCs w:val="16"/>
        </w:rPr>
        <w:t>odobriti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organizator</w:t>
      </w:r>
      <w:proofErr w:type="spellEnd"/>
      <w:r w:rsidRPr="00EE5267">
        <w:rPr>
          <w:color w:val="000000" w:themeColor="text1"/>
          <w:sz w:val="16"/>
          <w:szCs w:val="16"/>
        </w:rPr>
        <w:t xml:space="preserve">. </w:t>
      </w:r>
      <w:proofErr w:type="spellStart"/>
      <w:r w:rsidRPr="00EE5267">
        <w:rPr>
          <w:color w:val="000000" w:themeColor="text1"/>
          <w:sz w:val="16"/>
          <w:szCs w:val="16"/>
        </w:rPr>
        <w:t>Organizator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lahko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premesti</w:t>
      </w:r>
      <w:proofErr w:type="spellEnd"/>
      <w:r w:rsidRPr="00EE5267">
        <w:rPr>
          <w:color w:val="000000" w:themeColor="text1"/>
          <w:sz w:val="16"/>
          <w:szCs w:val="16"/>
        </w:rPr>
        <w:t xml:space="preserve"> in </w:t>
      </w:r>
      <w:proofErr w:type="spellStart"/>
      <w:r w:rsidRPr="00EE5267">
        <w:rPr>
          <w:color w:val="000000" w:themeColor="text1"/>
          <w:sz w:val="16"/>
          <w:szCs w:val="16"/>
        </w:rPr>
        <w:t>opravi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tudi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druge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spremembe</w:t>
      </w:r>
      <w:proofErr w:type="spellEnd"/>
      <w:r w:rsidRPr="00EE5267">
        <w:rPr>
          <w:color w:val="000000" w:themeColor="text1"/>
          <w:sz w:val="16"/>
          <w:szCs w:val="16"/>
        </w:rPr>
        <w:t xml:space="preserve"> glede </w:t>
      </w:r>
      <w:proofErr w:type="spellStart"/>
      <w:r w:rsidRPr="00EE5267">
        <w:rPr>
          <w:color w:val="000000" w:themeColor="text1"/>
          <w:sz w:val="16"/>
          <w:szCs w:val="16"/>
        </w:rPr>
        <w:t>stojnice</w:t>
      </w:r>
      <w:proofErr w:type="spellEnd"/>
      <w:r w:rsidRPr="00EE5267">
        <w:rPr>
          <w:color w:val="000000" w:themeColor="text1"/>
          <w:sz w:val="16"/>
          <w:szCs w:val="16"/>
        </w:rPr>
        <w:t xml:space="preserve">. O </w:t>
      </w:r>
      <w:proofErr w:type="spellStart"/>
      <w:r w:rsidRPr="00EE5267">
        <w:rPr>
          <w:color w:val="000000" w:themeColor="text1"/>
          <w:sz w:val="16"/>
          <w:szCs w:val="16"/>
        </w:rPr>
        <w:t>teh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ukrepih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odloča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organizator</w:t>
      </w:r>
      <w:proofErr w:type="spellEnd"/>
      <w:r w:rsidRPr="00EE5267">
        <w:rPr>
          <w:color w:val="000000" w:themeColor="text1"/>
          <w:sz w:val="16"/>
          <w:szCs w:val="16"/>
        </w:rPr>
        <w:t xml:space="preserve"> v </w:t>
      </w:r>
      <w:proofErr w:type="spellStart"/>
      <w:r w:rsidRPr="00EE5267">
        <w:rPr>
          <w:color w:val="000000" w:themeColor="text1"/>
          <w:sz w:val="16"/>
          <w:szCs w:val="16"/>
        </w:rPr>
        <w:t>interesu</w:t>
      </w:r>
      <w:proofErr w:type="spellEnd"/>
      <w:r w:rsidRPr="00EE5267">
        <w:rPr>
          <w:color w:val="000000" w:themeColor="text1"/>
          <w:sz w:val="16"/>
          <w:szCs w:val="16"/>
        </w:rPr>
        <w:t xml:space="preserve"> prireditve. </w:t>
      </w:r>
      <w:proofErr w:type="spellStart"/>
      <w:r w:rsidRPr="00EE5267">
        <w:rPr>
          <w:color w:val="000000" w:themeColor="text1"/>
          <w:sz w:val="16"/>
          <w:szCs w:val="16"/>
        </w:rPr>
        <w:t>Organizator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ima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pravico</w:t>
      </w:r>
      <w:proofErr w:type="spellEnd"/>
      <w:r w:rsidRPr="00EE5267">
        <w:rPr>
          <w:color w:val="000000" w:themeColor="text1"/>
          <w:sz w:val="16"/>
          <w:szCs w:val="16"/>
        </w:rPr>
        <w:t xml:space="preserve">, da </w:t>
      </w:r>
      <w:proofErr w:type="spellStart"/>
      <w:r w:rsidRPr="00EE5267">
        <w:rPr>
          <w:color w:val="000000" w:themeColor="text1"/>
          <w:sz w:val="16"/>
          <w:szCs w:val="16"/>
        </w:rPr>
        <w:t>spremeni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lokacijo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stojnice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ali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razporeditev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stojnice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tudi</w:t>
      </w:r>
      <w:proofErr w:type="spellEnd"/>
      <w:r w:rsidRPr="00EE5267">
        <w:rPr>
          <w:color w:val="000000" w:themeColor="text1"/>
          <w:sz w:val="16"/>
          <w:szCs w:val="16"/>
        </w:rPr>
        <w:t xml:space="preserve"> po </w:t>
      </w:r>
      <w:proofErr w:type="spellStart"/>
      <w:r w:rsidRPr="00EE5267">
        <w:rPr>
          <w:color w:val="000000" w:themeColor="text1"/>
          <w:sz w:val="16"/>
          <w:szCs w:val="16"/>
        </w:rPr>
        <w:t>določitvi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stojnice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sodelujočemu</w:t>
      </w:r>
      <w:proofErr w:type="spellEnd"/>
      <w:r w:rsidRPr="00EE5267">
        <w:rPr>
          <w:color w:val="000000" w:themeColor="text1"/>
          <w:sz w:val="16"/>
          <w:szCs w:val="16"/>
        </w:rPr>
        <w:t xml:space="preserve">, </w:t>
      </w:r>
      <w:proofErr w:type="spellStart"/>
      <w:r w:rsidRPr="00EE5267">
        <w:rPr>
          <w:color w:val="000000" w:themeColor="text1"/>
          <w:sz w:val="16"/>
          <w:szCs w:val="16"/>
        </w:rPr>
        <w:t>če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ima</w:t>
      </w:r>
      <w:proofErr w:type="spellEnd"/>
      <w:r w:rsidRPr="00EE5267">
        <w:rPr>
          <w:color w:val="000000" w:themeColor="text1"/>
          <w:sz w:val="16"/>
          <w:szCs w:val="16"/>
        </w:rPr>
        <w:t xml:space="preserve"> za </w:t>
      </w:r>
      <w:proofErr w:type="spellStart"/>
      <w:r w:rsidRPr="00EE5267">
        <w:rPr>
          <w:color w:val="000000" w:themeColor="text1"/>
          <w:sz w:val="16"/>
          <w:szCs w:val="16"/>
        </w:rPr>
        <w:t>takšne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ukrepe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upravičen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razlog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zaradi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posebnih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okoliščin</w:t>
      </w:r>
      <w:proofErr w:type="spellEnd"/>
      <w:r w:rsidRPr="00EE5267">
        <w:rPr>
          <w:color w:val="000000" w:themeColor="text1"/>
          <w:sz w:val="16"/>
          <w:szCs w:val="16"/>
        </w:rPr>
        <w:t>.</w:t>
      </w:r>
    </w:p>
    <w:p w14:paraId="0C5DA18A" w14:textId="77777777" w:rsidR="00214ACE" w:rsidRPr="00EE5267" w:rsidRDefault="00214ACE" w:rsidP="00214ACE">
      <w:pPr>
        <w:spacing w:after="0"/>
        <w:rPr>
          <w:color w:val="000000" w:themeColor="text1"/>
          <w:sz w:val="16"/>
          <w:szCs w:val="16"/>
        </w:rPr>
      </w:pPr>
    </w:p>
    <w:p w14:paraId="7F0AD4C5" w14:textId="77777777" w:rsidR="00214ACE" w:rsidRPr="00EE5267" w:rsidRDefault="00214ACE" w:rsidP="00214ACE">
      <w:pPr>
        <w:spacing w:after="0"/>
        <w:rPr>
          <w:b/>
          <w:bCs/>
          <w:color w:val="000000" w:themeColor="text1"/>
          <w:sz w:val="16"/>
          <w:szCs w:val="16"/>
        </w:rPr>
      </w:pPr>
      <w:r w:rsidRPr="00EE5267">
        <w:rPr>
          <w:b/>
          <w:bCs/>
          <w:color w:val="000000" w:themeColor="text1"/>
          <w:sz w:val="16"/>
          <w:szCs w:val="16"/>
        </w:rPr>
        <w:t xml:space="preserve">4. </w:t>
      </w:r>
      <w:proofErr w:type="spellStart"/>
      <w:r w:rsidRPr="00EE5267">
        <w:rPr>
          <w:b/>
          <w:bCs/>
          <w:color w:val="000000" w:themeColor="text1"/>
          <w:sz w:val="16"/>
          <w:szCs w:val="16"/>
        </w:rPr>
        <w:t>Odpoved</w:t>
      </w:r>
      <w:proofErr w:type="spellEnd"/>
      <w:r w:rsidRPr="00EE5267">
        <w:rPr>
          <w:b/>
          <w:bCs/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b/>
          <w:bCs/>
          <w:color w:val="000000" w:themeColor="text1"/>
          <w:sz w:val="16"/>
          <w:szCs w:val="16"/>
        </w:rPr>
        <w:t>prijave</w:t>
      </w:r>
      <w:proofErr w:type="spellEnd"/>
      <w:r w:rsidRPr="00EE5267">
        <w:rPr>
          <w:b/>
          <w:bCs/>
          <w:color w:val="000000" w:themeColor="text1"/>
          <w:sz w:val="16"/>
          <w:szCs w:val="16"/>
        </w:rPr>
        <w:t xml:space="preserve"> in </w:t>
      </w:r>
      <w:proofErr w:type="spellStart"/>
      <w:r w:rsidRPr="00EE5267">
        <w:rPr>
          <w:b/>
          <w:bCs/>
          <w:color w:val="000000" w:themeColor="text1"/>
          <w:sz w:val="16"/>
          <w:szCs w:val="16"/>
        </w:rPr>
        <w:t>pogodbe</w:t>
      </w:r>
      <w:proofErr w:type="spellEnd"/>
    </w:p>
    <w:p w14:paraId="5D919151" w14:textId="77777777" w:rsidR="00214ACE" w:rsidRPr="00EE5267" w:rsidRDefault="00214ACE" w:rsidP="00214ACE">
      <w:pPr>
        <w:spacing w:after="0"/>
        <w:rPr>
          <w:color w:val="000000" w:themeColor="text1"/>
          <w:sz w:val="16"/>
          <w:szCs w:val="16"/>
        </w:rPr>
      </w:pPr>
      <w:proofErr w:type="spellStart"/>
      <w:r w:rsidRPr="00EE5267">
        <w:rPr>
          <w:color w:val="000000" w:themeColor="text1"/>
          <w:sz w:val="16"/>
          <w:szCs w:val="16"/>
        </w:rPr>
        <w:t>Če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sodelujoči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pogodbo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odpove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več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kot</w:t>
      </w:r>
      <w:proofErr w:type="spellEnd"/>
      <w:r w:rsidRPr="00EE5267">
        <w:rPr>
          <w:color w:val="000000" w:themeColor="text1"/>
          <w:sz w:val="16"/>
          <w:szCs w:val="16"/>
        </w:rPr>
        <w:t xml:space="preserve"> 30 </w:t>
      </w:r>
      <w:proofErr w:type="spellStart"/>
      <w:r w:rsidRPr="00EE5267">
        <w:rPr>
          <w:color w:val="000000" w:themeColor="text1"/>
          <w:sz w:val="16"/>
          <w:szCs w:val="16"/>
        </w:rPr>
        <w:t>dni</w:t>
      </w:r>
      <w:proofErr w:type="spellEnd"/>
      <w:r w:rsidRPr="00EE5267">
        <w:rPr>
          <w:color w:val="000000" w:themeColor="text1"/>
          <w:sz w:val="16"/>
          <w:szCs w:val="16"/>
        </w:rPr>
        <w:t xml:space="preserve"> pred </w:t>
      </w:r>
      <w:proofErr w:type="spellStart"/>
      <w:r w:rsidRPr="00EE5267">
        <w:rPr>
          <w:color w:val="000000" w:themeColor="text1"/>
          <w:sz w:val="16"/>
          <w:szCs w:val="16"/>
        </w:rPr>
        <w:t>začetkom</w:t>
      </w:r>
      <w:proofErr w:type="spellEnd"/>
      <w:r w:rsidRPr="00EE5267">
        <w:rPr>
          <w:color w:val="000000" w:themeColor="text1"/>
          <w:sz w:val="16"/>
          <w:szCs w:val="16"/>
        </w:rPr>
        <w:t xml:space="preserve"> prireditve, </w:t>
      </w:r>
      <w:proofErr w:type="spellStart"/>
      <w:r w:rsidRPr="00EE5267">
        <w:rPr>
          <w:color w:val="000000" w:themeColor="text1"/>
          <w:sz w:val="16"/>
          <w:szCs w:val="16"/>
        </w:rPr>
        <w:t>plača</w:t>
      </w:r>
      <w:proofErr w:type="spellEnd"/>
      <w:r w:rsidRPr="00EE5267">
        <w:rPr>
          <w:color w:val="000000" w:themeColor="text1"/>
          <w:sz w:val="16"/>
          <w:szCs w:val="16"/>
        </w:rPr>
        <w:t xml:space="preserve"> 40 % </w:t>
      </w:r>
      <w:proofErr w:type="spellStart"/>
      <w:r w:rsidRPr="00EE5267">
        <w:rPr>
          <w:color w:val="000000" w:themeColor="text1"/>
          <w:sz w:val="16"/>
          <w:szCs w:val="16"/>
        </w:rPr>
        <w:t>cene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zakupljenega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prostora</w:t>
      </w:r>
      <w:proofErr w:type="spellEnd"/>
      <w:r w:rsidRPr="00EE5267">
        <w:rPr>
          <w:color w:val="000000" w:themeColor="text1"/>
          <w:sz w:val="16"/>
          <w:szCs w:val="16"/>
        </w:rPr>
        <w:t xml:space="preserve">, </w:t>
      </w:r>
      <w:proofErr w:type="spellStart"/>
      <w:r w:rsidRPr="00EE5267">
        <w:rPr>
          <w:color w:val="000000" w:themeColor="text1"/>
          <w:sz w:val="16"/>
          <w:szCs w:val="16"/>
        </w:rPr>
        <w:t>če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pogodbo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odpove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manj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kot</w:t>
      </w:r>
      <w:proofErr w:type="spellEnd"/>
      <w:r w:rsidRPr="00EE5267">
        <w:rPr>
          <w:color w:val="000000" w:themeColor="text1"/>
          <w:sz w:val="16"/>
          <w:szCs w:val="16"/>
        </w:rPr>
        <w:t xml:space="preserve"> 30 </w:t>
      </w:r>
      <w:proofErr w:type="spellStart"/>
      <w:r w:rsidRPr="00EE5267">
        <w:rPr>
          <w:color w:val="000000" w:themeColor="text1"/>
          <w:sz w:val="16"/>
          <w:szCs w:val="16"/>
        </w:rPr>
        <w:t>dni</w:t>
      </w:r>
      <w:proofErr w:type="spellEnd"/>
      <w:r w:rsidRPr="00EE5267">
        <w:rPr>
          <w:color w:val="000000" w:themeColor="text1"/>
          <w:sz w:val="16"/>
          <w:szCs w:val="16"/>
        </w:rPr>
        <w:t xml:space="preserve"> pred </w:t>
      </w:r>
      <w:proofErr w:type="spellStart"/>
      <w:r w:rsidRPr="00EE5267">
        <w:rPr>
          <w:color w:val="000000" w:themeColor="text1"/>
          <w:sz w:val="16"/>
          <w:szCs w:val="16"/>
        </w:rPr>
        <w:t>začetkom</w:t>
      </w:r>
      <w:proofErr w:type="spellEnd"/>
      <w:r w:rsidRPr="00EE5267">
        <w:rPr>
          <w:color w:val="000000" w:themeColor="text1"/>
          <w:sz w:val="16"/>
          <w:szCs w:val="16"/>
        </w:rPr>
        <w:t xml:space="preserve"> prireditve pa 100 % </w:t>
      </w:r>
      <w:proofErr w:type="spellStart"/>
      <w:r w:rsidRPr="00EE5267">
        <w:rPr>
          <w:color w:val="000000" w:themeColor="text1"/>
          <w:sz w:val="16"/>
          <w:szCs w:val="16"/>
        </w:rPr>
        <w:t>cene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zakupljenega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prostora</w:t>
      </w:r>
      <w:proofErr w:type="spellEnd"/>
      <w:r w:rsidRPr="00EE5267">
        <w:rPr>
          <w:color w:val="000000" w:themeColor="text1"/>
          <w:sz w:val="16"/>
          <w:szCs w:val="16"/>
        </w:rPr>
        <w:t xml:space="preserve">. </w:t>
      </w:r>
      <w:proofErr w:type="spellStart"/>
      <w:r w:rsidRPr="00EE5267">
        <w:rPr>
          <w:color w:val="000000" w:themeColor="text1"/>
          <w:sz w:val="16"/>
          <w:szCs w:val="16"/>
        </w:rPr>
        <w:t>Če</w:t>
      </w:r>
      <w:proofErr w:type="spellEnd"/>
      <w:r w:rsidRPr="00EE5267">
        <w:rPr>
          <w:color w:val="000000" w:themeColor="text1"/>
          <w:sz w:val="16"/>
          <w:szCs w:val="16"/>
        </w:rPr>
        <w:t xml:space="preserve"> se </w:t>
      </w:r>
      <w:proofErr w:type="spellStart"/>
      <w:r w:rsidRPr="00EE5267">
        <w:rPr>
          <w:color w:val="000000" w:themeColor="text1"/>
          <w:sz w:val="16"/>
          <w:szCs w:val="16"/>
        </w:rPr>
        <w:t>sodelujoči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kljub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pogodbi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iz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kakršnega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koli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razloga</w:t>
      </w:r>
      <w:proofErr w:type="spellEnd"/>
      <w:r w:rsidRPr="00EE5267">
        <w:rPr>
          <w:color w:val="000000" w:themeColor="text1"/>
          <w:sz w:val="16"/>
          <w:szCs w:val="16"/>
        </w:rPr>
        <w:t xml:space="preserve"> ne </w:t>
      </w:r>
      <w:proofErr w:type="spellStart"/>
      <w:r w:rsidRPr="00EE5267">
        <w:rPr>
          <w:color w:val="000000" w:themeColor="text1"/>
          <w:sz w:val="16"/>
          <w:szCs w:val="16"/>
        </w:rPr>
        <w:t>udeleži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dogodka</w:t>
      </w:r>
      <w:proofErr w:type="spellEnd"/>
      <w:r w:rsidRPr="00EE5267">
        <w:rPr>
          <w:color w:val="000000" w:themeColor="text1"/>
          <w:sz w:val="16"/>
          <w:szCs w:val="16"/>
        </w:rPr>
        <w:t xml:space="preserve">, </w:t>
      </w:r>
      <w:proofErr w:type="spellStart"/>
      <w:r w:rsidRPr="00EE5267">
        <w:rPr>
          <w:color w:val="000000" w:themeColor="text1"/>
          <w:sz w:val="16"/>
          <w:szCs w:val="16"/>
        </w:rPr>
        <w:t>lahko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organizator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dodeli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stojnico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drugemu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uporabniku</w:t>
      </w:r>
      <w:proofErr w:type="spellEnd"/>
      <w:r w:rsidRPr="00EE5267">
        <w:rPr>
          <w:color w:val="000000" w:themeColor="text1"/>
          <w:sz w:val="16"/>
          <w:szCs w:val="16"/>
        </w:rPr>
        <w:t xml:space="preserve"> in </w:t>
      </w:r>
      <w:proofErr w:type="spellStart"/>
      <w:r w:rsidRPr="00EE5267">
        <w:rPr>
          <w:color w:val="000000" w:themeColor="text1"/>
          <w:sz w:val="16"/>
          <w:szCs w:val="16"/>
        </w:rPr>
        <w:t>zaračuna</w:t>
      </w:r>
      <w:proofErr w:type="spellEnd"/>
      <w:r w:rsidRPr="00EE5267">
        <w:rPr>
          <w:color w:val="000000" w:themeColor="text1"/>
          <w:sz w:val="16"/>
          <w:szCs w:val="16"/>
        </w:rPr>
        <w:t xml:space="preserve"> 100% </w:t>
      </w:r>
      <w:proofErr w:type="spellStart"/>
      <w:r w:rsidRPr="00EE5267">
        <w:rPr>
          <w:color w:val="000000" w:themeColor="text1"/>
          <w:sz w:val="16"/>
          <w:szCs w:val="16"/>
        </w:rPr>
        <w:t>cene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zakupljenega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prostora</w:t>
      </w:r>
      <w:proofErr w:type="spellEnd"/>
      <w:r w:rsidRPr="00EE5267">
        <w:rPr>
          <w:color w:val="000000" w:themeColor="text1"/>
          <w:sz w:val="16"/>
          <w:szCs w:val="16"/>
        </w:rPr>
        <w:t xml:space="preserve">. V </w:t>
      </w:r>
      <w:proofErr w:type="spellStart"/>
      <w:r w:rsidRPr="00EE5267">
        <w:rPr>
          <w:color w:val="000000" w:themeColor="text1"/>
          <w:sz w:val="16"/>
          <w:szCs w:val="16"/>
        </w:rPr>
        <w:t>vsakem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primeru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sodelujoči</w:t>
      </w:r>
      <w:proofErr w:type="spellEnd"/>
      <w:r w:rsidRPr="00EE5267">
        <w:rPr>
          <w:color w:val="000000" w:themeColor="text1"/>
          <w:sz w:val="16"/>
          <w:szCs w:val="16"/>
        </w:rPr>
        <w:t xml:space="preserve"> v </w:t>
      </w:r>
      <w:proofErr w:type="spellStart"/>
      <w:r w:rsidRPr="00EE5267">
        <w:rPr>
          <w:color w:val="000000" w:themeColor="text1"/>
          <w:sz w:val="16"/>
          <w:szCs w:val="16"/>
        </w:rPr>
        <w:t>celoti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odgovarja</w:t>
      </w:r>
      <w:proofErr w:type="spellEnd"/>
      <w:r w:rsidRPr="00EE5267">
        <w:rPr>
          <w:color w:val="000000" w:themeColor="text1"/>
          <w:sz w:val="16"/>
          <w:szCs w:val="16"/>
        </w:rPr>
        <w:t xml:space="preserve"> za </w:t>
      </w:r>
      <w:proofErr w:type="spellStart"/>
      <w:r w:rsidRPr="00EE5267">
        <w:rPr>
          <w:color w:val="000000" w:themeColor="text1"/>
          <w:sz w:val="16"/>
          <w:szCs w:val="16"/>
        </w:rPr>
        <w:t>celoten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najem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stojnice</w:t>
      </w:r>
      <w:proofErr w:type="spellEnd"/>
      <w:r w:rsidRPr="00EE5267">
        <w:rPr>
          <w:color w:val="000000" w:themeColor="text1"/>
          <w:sz w:val="16"/>
          <w:szCs w:val="16"/>
        </w:rPr>
        <w:t>.</w:t>
      </w:r>
    </w:p>
    <w:p w14:paraId="3480B74E" w14:textId="77777777" w:rsidR="00214ACE" w:rsidRPr="00EE5267" w:rsidRDefault="00214ACE" w:rsidP="00214ACE">
      <w:pPr>
        <w:spacing w:after="0"/>
        <w:rPr>
          <w:color w:val="000000" w:themeColor="text1"/>
          <w:sz w:val="16"/>
          <w:szCs w:val="16"/>
        </w:rPr>
      </w:pPr>
    </w:p>
    <w:p w14:paraId="4904EDDF" w14:textId="77777777" w:rsidR="00214ACE" w:rsidRPr="00EE5267" w:rsidRDefault="00214ACE" w:rsidP="00214ACE">
      <w:pPr>
        <w:spacing w:after="0"/>
        <w:rPr>
          <w:b/>
          <w:bCs/>
          <w:color w:val="000000" w:themeColor="text1"/>
          <w:sz w:val="16"/>
          <w:szCs w:val="16"/>
        </w:rPr>
      </w:pPr>
      <w:r w:rsidRPr="00EE5267">
        <w:rPr>
          <w:b/>
          <w:bCs/>
          <w:color w:val="000000" w:themeColor="text1"/>
          <w:sz w:val="16"/>
          <w:szCs w:val="16"/>
        </w:rPr>
        <w:t xml:space="preserve">5. </w:t>
      </w:r>
      <w:proofErr w:type="spellStart"/>
      <w:r w:rsidRPr="00EE5267">
        <w:rPr>
          <w:b/>
          <w:bCs/>
          <w:color w:val="000000" w:themeColor="text1"/>
          <w:sz w:val="16"/>
          <w:szCs w:val="16"/>
        </w:rPr>
        <w:t>Plačilo</w:t>
      </w:r>
      <w:proofErr w:type="spellEnd"/>
    </w:p>
    <w:p w14:paraId="5D26693D" w14:textId="77777777" w:rsidR="00214ACE" w:rsidRPr="00EE5267" w:rsidRDefault="00214ACE" w:rsidP="00214ACE">
      <w:pPr>
        <w:spacing w:after="0"/>
        <w:rPr>
          <w:color w:val="000000" w:themeColor="text1"/>
          <w:sz w:val="16"/>
          <w:szCs w:val="16"/>
        </w:rPr>
      </w:pPr>
      <w:proofErr w:type="spellStart"/>
      <w:r w:rsidRPr="00EE5267">
        <w:rPr>
          <w:color w:val="000000" w:themeColor="text1"/>
          <w:sz w:val="16"/>
          <w:szCs w:val="16"/>
        </w:rPr>
        <w:t>Sodelujoči</w:t>
      </w:r>
      <w:proofErr w:type="spellEnd"/>
      <w:r w:rsidRPr="00EE5267">
        <w:rPr>
          <w:color w:val="000000" w:themeColor="text1"/>
          <w:sz w:val="16"/>
          <w:szCs w:val="16"/>
        </w:rPr>
        <w:t xml:space="preserve"> se </w:t>
      </w:r>
      <w:proofErr w:type="spellStart"/>
      <w:r w:rsidRPr="00EE5267">
        <w:rPr>
          <w:color w:val="000000" w:themeColor="text1"/>
          <w:sz w:val="16"/>
          <w:szCs w:val="16"/>
        </w:rPr>
        <w:t>obveže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plačati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sodelovanje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na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prireditvi</w:t>
      </w:r>
      <w:proofErr w:type="spellEnd"/>
      <w:r w:rsidRPr="00EE5267">
        <w:rPr>
          <w:color w:val="000000" w:themeColor="text1"/>
          <w:sz w:val="16"/>
          <w:szCs w:val="16"/>
        </w:rPr>
        <w:t xml:space="preserve"> (</w:t>
      </w:r>
      <w:proofErr w:type="spellStart"/>
      <w:r w:rsidRPr="00EE5267">
        <w:rPr>
          <w:color w:val="000000" w:themeColor="text1"/>
          <w:sz w:val="16"/>
          <w:szCs w:val="16"/>
        </w:rPr>
        <w:t>zakup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prostora</w:t>
      </w:r>
      <w:proofErr w:type="spellEnd"/>
      <w:r w:rsidRPr="00EE5267">
        <w:rPr>
          <w:color w:val="000000" w:themeColor="text1"/>
          <w:sz w:val="16"/>
          <w:szCs w:val="16"/>
        </w:rPr>
        <w:t xml:space="preserve">) glede </w:t>
      </w:r>
      <w:proofErr w:type="spellStart"/>
      <w:r w:rsidRPr="00EE5267">
        <w:rPr>
          <w:color w:val="000000" w:themeColor="text1"/>
          <w:sz w:val="16"/>
          <w:szCs w:val="16"/>
        </w:rPr>
        <w:t>na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cene</w:t>
      </w:r>
      <w:proofErr w:type="spellEnd"/>
      <w:r w:rsidRPr="00EE5267">
        <w:rPr>
          <w:color w:val="000000" w:themeColor="text1"/>
          <w:sz w:val="16"/>
          <w:szCs w:val="16"/>
        </w:rPr>
        <w:t xml:space="preserve">, ki so </w:t>
      </w:r>
      <w:proofErr w:type="spellStart"/>
      <w:r w:rsidRPr="00EE5267">
        <w:rPr>
          <w:color w:val="000000" w:themeColor="text1"/>
          <w:sz w:val="16"/>
          <w:szCs w:val="16"/>
        </w:rPr>
        <w:t>dogovorjene</w:t>
      </w:r>
      <w:proofErr w:type="spellEnd"/>
      <w:r w:rsidRPr="00EE5267">
        <w:rPr>
          <w:color w:val="000000" w:themeColor="text1"/>
          <w:sz w:val="16"/>
          <w:szCs w:val="16"/>
        </w:rPr>
        <w:t xml:space="preserve"> in </w:t>
      </w:r>
      <w:proofErr w:type="spellStart"/>
      <w:r w:rsidRPr="00EE5267">
        <w:rPr>
          <w:color w:val="000000" w:themeColor="text1"/>
          <w:sz w:val="16"/>
          <w:szCs w:val="16"/>
        </w:rPr>
        <w:t>navedene</w:t>
      </w:r>
      <w:proofErr w:type="spellEnd"/>
      <w:r w:rsidRPr="00EE5267">
        <w:rPr>
          <w:color w:val="000000" w:themeColor="text1"/>
          <w:sz w:val="16"/>
          <w:szCs w:val="16"/>
        </w:rPr>
        <w:t xml:space="preserve"> v </w:t>
      </w:r>
      <w:proofErr w:type="spellStart"/>
      <w:r w:rsidRPr="00EE5267">
        <w:rPr>
          <w:color w:val="000000" w:themeColor="text1"/>
          <w:sz w:val="16"/>
          <w:szCs w:val="16"/>
        </w:rPr>
        <w:t>Javnem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pozivu</w:t>
      </w:r>
      <w:proofErr w:type="spellEnd"/>
      <w:r w:rsidRPr="00EE5267">
        <w:rPr>
          <w:color w:val="000000" w:themeColor="text1"/>
          <w:sz w:val="16"/>
          <w:szCs w:val="16"/>
        </w:rPr>
        <w:t xml:space="preserve">. Po </w:t>
      </w:r>
      <w:proofErr w:type="spellStart"/>
      <w:r w:rsidRPr="00EE5267">
        <w:rPr>
          <w:color w:val="000000" w:themeColor="text1"/>
          <w:sz w:val="16"/>
          <w:szCs w:val="16"/>
        </w:rPr>
        <w:t>oddaji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podpisane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pogodbe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organizatorju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sodelujoči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prejme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predračun</w:t>
      </w:r>
      <w:proofErr w:type="spellEnd"/>
      <w:r w:rsidRPr="00EE5267">
        <w:rPr>
          <w:color w:val="000000" w:themeColor="text1"/>
          <w:sz w:val="16"/>
          <w:szCs w:val="16"/>
        </w:rPr>
        <w:t xml:space="preserve"> (</w:t>
      </w:r>
      <w:proofErr w:type="spellStart"/>
      <w:r w:rsidRPr="00EE5267">
        <w:rPr>
          <w:color w:val="000000" w:themeColor="text1"/>
          <w:sz w:val="16"/>
          <w:szCs w:val="16"/>
        </w:rPr>
        <w:t>avans</w:t>
      </w:r>
      <w:proofErr w:type="spellEnd"/>
      <w:r w:rsidRPr="00EE5267">
        <w:rPr>
          <w:color w:val="000000" w:themeColor="text1"/>
          <w:sz w:val="16"/>
          <w:szCs w:val="16"/>
        </w:rPr>
        <w:t xml:space="preserve">), ki ga mora v </w:t>
      </w:r>
      <w:proofErr w:type="spellStart"/>
      <w:r w:rsidRPr="00EE5267">
        <w:rPr>
          <w:color w:val="000000" w:themeColor="text1"/>
          <w:sz w:val="16"/>
          <w:szCs w:val="16"/>
        </w:rPr>
        <w:t>celoti</w:t>
      </w:r>
      <w:proofErr w:type="spellEnd"/>
      <w:r w:rsidRPr="00EE5267">
        <w:rPr>
          <w:color w:val="000000" w:themeColor="text1"/>
          <w:sz w:val="16"/>
          <w:szCs w:val="16"/>
        </w:rPr>
        <w:t xml:space="preserve"> (</w:t>
      </w:r>
      <w:proofErr w:type="spellStart"/>
      <w:r w:rsidRPr="00EE5267">
        <w:rPr>
          <w:color w:val="000000" w:themeColor="text1"/>
          <w:sz w:val="16"/>
          <w:szCs w:val="16"/>
        </w:rPr>
        <w:t>celotni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znesek</w:t>
      </w:r>
      <w:proofErr w:type="spellEnd"/>
      <w:r w:rsidRPr="00EE5267">
        <w:rPr>
          <w:color w:val="000000" w:themeColor="text1"/>
          <w:sz w:val="16"/>
          <w:szCs w:val="16"/>
        </w:rPr>
        <w:t xml:space="preserve">) </w:t>
      </w:r>
      <w:proofErr w:type="spellStart"/>
      <w:r w:rsidRPr="00EE5267">
        <w:rPr>
          <w:color w:val="000000" w:themeColor="text1"/>
          <w:sz w:val="16"/>
          <w:szCs w:val="16"/>
        </w:rPr>
        <w:t>poravnati</w:t>
      </w:r>
      <w:proofErr w:type="spellEnd"/>
      <w:r w:rsidRPr="00EE5267">
        <w:rPr>
          <w:color w:val="000000" w:themeColor="text1"/>
          <w:sz w:val="16"/>
          <w:szCs w:val="16"/>
        </w:rPr>
        <w:t xml:space="preserve"> v </w:t>
      </w:r>
      <w:proofErr w:type="spellStart"/>
      <w:r w:rsidRPr="00EE5267">
        <w:rPr>
          <w:color w:val="000000" w:themeColor="text1"/>
          <w:sz w:val="16"/>
          <w:szCs w:val="16"/>
        </w:rPr>
        <w:t>roku</w:t>
      </w:r>
      <w:proofErr w:type="spellEnd"/>
      <w:r w:rsidRPr="00EE5267">
        <w:rPr>
          <w:color w:val="000000" w:themeColor="text1"/>
          <w:sz w:val="16"/>
          <w:szCs w:val="16"/>
        </w:rPr>
        <w:t xml:space="preserve">, ki je </w:t>
      </w:r>
      <w:proofErr w:type="spellStart"/>
      <w:r w:rsidRPr="00EE5267">
        <w:rPr>
          <w:color w:val="000000" w:themeColor="text1"/>
          <w:sz w:val="16"/>
          <w:szCs w:val="16"/>
        </w:rPr>
        <w:t>na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njem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naveden</w:t>
      </w:r>
      <w:proofErr w:type="spellEnd"/>
      <w:r w:rsidRPr="00EE5267">
        <w:rPr>
          <w:color w:val="000000" w:themeColor="text1"/>
          <w:sz w:val="16"/>
          <w:szCs w:val="16"/>
        </w:rPr>
        <w:t xml:space="preserve">. </w:t>
      </w:r>
      <w:proofErr w:type="spellStart"/>
      <w:r w:rsidRPr="00EE5267">
        <w:rPr>
          <w:color w:val="000000" w:themeColor="text1"/>
          <w:sz w:val="16"/>
          <w:szCs w:val="16"/>
        </w:rPr>
        <w:t>Plačilo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proofErr w:type="gramStart"/>
      <w:r w:rsidRPr="00EE5267">
        <w:rPr>
          <w:color w:val="000000" w:themeColor="text1"/>
          <w:sz w:val="16"/>
          <w:szCs w:val="16"/>
        </w:rPr>
        <w:t>predračuna</w:t>
      </w:r>
      <w:proofErr w:type="spellEnd"/>
      <w:r w:rsidRPr="00EE5267">
        <w:rPr>
          <w:color w:val="000000" w:themeColor="text1"/>
          <w:sz w:val="16"/>
          <w:szCs w:val="16"/>
        </w:rPr>
        <w:t xml:space="preserve">  je</w:t>
      </w:r>
      <w:proofErr w:type="gram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pogoj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sodelovanja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na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prireditvi</w:t>
      </w:r>
      <w:proofErr w:type="spellEnd"/>
      <w:r w:rsidRPr="00EE5267">
        <w:rPr>
          <w:color w:val="000000" w:themeColor="text1"/>
          <w:sz w:val="16"/>
          <w:szCs w:val="16"/>
        </w:rPr>
        <w:t xml:space="preserve">. </w:t>
      </w:r>
      <w:proofErr w:type="spellStart"/>
      <w:r w:rsidRPr="00EE5267">
        <w:rPr>
          <w:color w:val="000000" w:themeColor="text1"/>
          <w:sz w:val="16"/>
          <w:szCs w:val="16"/>
        </w:rPr>
        <w:t>Organizator</w:t>
      </w:r>
      <w:proofErr w:type="spellEnd"/>
      <w:r w:rsidRPr="00EE5267">
        <w:rPr>
          <w:color w:val="000000" w:themeColor="text1"/>
          <w:sz w:val="16"/>
          <w:szCs w:val="16"/>
        </w:rPr>
        <w:t xml:space="preserve"> se </w:t>
      </w:r>
      <w:proofErr w:type="spellStart"/>
      <w:r w:rsidRPr="00EE5267">
        <w:rPr>
          <w:color w:val="000000" w:themeColor="text1"/>
          <w:sz w:val="16"/>
          <w:szCs w:val="16"/>
        </w:rPr>
        <w:t>zavezuje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izstavljati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račune</w:t>
      </w:r>
      <w:proofErr w:type="spellEnd"/>
      <w:r w:rsidRPr="00EE5267">
        <w:rPr>
          <w:color w:val="000000" w:themeColor="text1"/>
          <w:sz w:val="16"/>
          <w:szCs w:val="16"/>
        </w:rPr>
        <w:t xml:space="preserve"> v </w:t>
      </w:r>
      <w:proofErr w:type="spellStart"/>
      <w:r w:rsidRPr="00EE5267">
        <w:rPr>
          <w:color w:val="000000" w:themeColor="text1"/>
          <w:sz w:val="16"/>
          <w:szCs w:val="16"/>
        </w:rPr>
        <w:t>skladu</w:t>
      </w:r>
      <w:proofErr w:type="spellEnd"/>
      <w:r w:rsidRPr="00EE5267">
        <w:rPr>
          <w:color w:val="000000" w:themeColor="text1"/>
          <w:sz w:val="16"/>
          <w:szCs w:val="16"/>
        </w:rPr>
        <w:t xml:space="preserve"> s </w:t>
      </w:r>
      <w:proofErr w:type="spellStart"/>
      <w:r w:rsidRPr="00EE5267">
        <w:rPr>
          <w:color w:val="000000" w:themeColor="text1"/>
          <w:sz w:val="16"/>
          <w:szCs w:val="16"/>
        </w:rPr>
        <w:t>pozitivno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zakonodajo</w:t>
      </w:r>
      <w:proofErr w:type="spellEnd"/>
      <w:r w:rsidRPr="00EE5267">
        <w:rPr>
          <w:color w:val="000000" w:themeColor="text1"/>
          <w:sz w:val="16"/>
          <w:szCs w:val="16"/>
        </w:rPr>
        <w:t xml:space="preserve">. V </w:t>
      </w:r>
      <w:proofErr w:type="spellStart"/>
      <w:r w:rsidRPr="00EE5267">
        <w:rPr>
          <w:color w:val="000000" w:themeColor="text1"/>
          <w:sz w:val="16"/>
          <w:szCs w:val="16"/>
        </w:rPr>
        <w:t>primeru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zamude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roka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plačila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lahko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organizator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zaračuna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sodelujočemu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še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zakonite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zamudne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obresti</w:t>
      </w:r>
      <w:proofErr w:type="spellEnd"/>
      <w:r w:rsidRPr="00EE5267">
        <w:rPr>
          <w:color w:val="000000" w:themeColor="text1"/>
          <w:sz w:val="16"/>
          <w:szCs w:val="16"/>
        </w:rPr>
        <w:t xml:space="preserve">. </w:t>
      </w:r>
      <w:proofErr w:type="spellStart"/>
      <w:r w:rsidRPr="00EE5267">
        <w:rPr>
          <w:color w:val="000000" w:themeColor="text1"/>
          <w:sz w:val="16"/>
          <w:szCs w:val="16"/>
        </w:rPr>
        <w:t>Sodelujoči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lahko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ugovarja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računu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pisno</w:t>
      </w:r>
      <w:proofErr w:type="spellEnd"/>
      <w:r w:rsidRPr="00EE5267">
        <w:rPr>
          <w:color w:val="000000" w:themeColor="text1"/>
          <w:sz w:val="16"/>
          <w:szCs w:val="16"/>
        </w:rPr>
        <w:t xml:space="preserve"> v </w:t>
      </w:r>
      <w:proofErr w:type="spellStart"/>
      <w:r w:rsidRPr="00EE5267">
        <w:rPr>
          <w:color w:val="000000" w:themeColor="text1"/>
          <w:sz w:val="16"/>
          <w:szCs w:val="16"/>
        </w:rPr>
        <w:t>osmih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dneh</w:t>
      </w:r>
      <w:proofErr w:type="spellEnd"/>
      <w:r w:rsidRPr="00EE5267">
        <w:rPr>
          <w:color w:val="000000" w:themeColor="text1"/>
          <w:sz w:val="16"/>
          <w:szCs w:val="16"/>
        </w:rPr>
        <w:t xml:space="preserve"> po </w:t>
      </w:r>
      <w:proofErr w:type="spellStart"/>
      <w:r w:rsidRPr="00EE5267">
        <w:rPr>
          <w:color w:val="000000" w:themeColor="text1"/>
          <w:sz w:val="16"/>
          <w:szCs w:val="16"/>
        </w:rPr>
        <w:t>izstavitvi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računa</w:t>
      </w:r>
      <w:proofErr w:type="spellEnd"/>
      <w:r w:rsidRPr="00EE5267">
        <w:rPr>
          <w:color w:val="000000" w:themeColor="text1"/>
          <w:sz w:val="16"/>
          <w:szCs w:val="16"/>
        </w:rPr>
        <w:t xml:space="preserve">. </w:t>
      </w:r>
      <w:proofErr w:type="spellStart"/>
      <w:r w:rsidRPr="00EE5267">
        <w:rPr>
          <w:color w:val="000000" w:themeColor="text1"/>
          <w:sz w:val="16"/>
          <w:szCs w:val="16"/>
        </w:rPr>
        <w:t>Če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sodelujoči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ugovarja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samo</w:t>
      </w:r>
      <w:proofErr w:type="spellEnd"/>
      <w:r w:rsidRPr="00EE5267">
        <w:rPr>
          <w:color w:val="000000" w:themeColor="text1"/>
          <w:sz w:val="16"/>
          <w:szCs w:val="16"/>
        </w:rPr>
        <w:t xml:space="preserve"> za del </w:t>
      </w:r>
      <w:proofErr w:type="spellStart"/>
      <w:r w:rsidRPr="00EE5267">
        <w:rPr>
          <w:color w:val="000000" w:themeColor="text1"/>
          <w:sz w:val="16"/>
          <w:szCs w:val="16"/>
        </w:rPr>
        <w:t>računa</w:t>
      </w:r>
      <w:proofErr w:type="spellEnd"/>
      <w:r w:rsidRPr="00EE5267">
        <w:rPr>
          <w:color w:val="000000" w:themeColor="text1"/>
          <w:sz w:val="16"/>
          <w:szCs w:val="16"/>
        </w:rPr>
        <w:t xml:space="preserve">, je </w:t>
      </w:r>
      <w:proofErr w:type="spellStart"/>
      <w:r w:rsidRPr="00EE5267">
        <w:rPr>
          <w:color w:val="000000" w:themeColor="text1"/>
          <w:sz w:val="16"/>
          <w:szCs w:val="16"/>
        </w:rPr>
        <w:t>nesporni</w:t>
      </w:r>
      <w:proofErr w:type="spellEnd"/>
      <w:r w:rsidRPr="00EE5267">
        <w:rPr>
          <w:color w:val="000000" w:themeColor="text1"/>
          <w:sz w:val="16"/>
          <w:szCs w:val="16"/>
        </w:rPr>
        <w:t xml:space="preserve"> del </w:t>
      </w:r>
      <w:proofErr w:type="spellStart"/>
      <w:r w:rsidRPr="00EE5267">
        <w:rPr>
          <w:color w:val="000000" w:themeColor="text1"/>
          <w:sz w:val="16"/>
          <w:szCs w:val="16"/>
        </w:rPr>
        <w:t>računa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dolžan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poravnati</w:t>
      </w:r>
      <w:proofErr w:type="spellEnd"/>
      <w:r w:rsidRPr="00EE5267">
        <w:rPr>
          <w:color w:val="000000" w:themeColor="text1"/>
          <w:sz w:val="16"/>
          <w:szCs w:val="16"/>
        </w:rPr>
        <w:t xml:space="preserve"> v </w:t>
      </w:r>
      <w:proofErr w:type="spellStart"/>
      <w:r w:rsidRPr="00EE5267">
        <w:rPr>
          <w:color w:val="000000" w:themeColor="text1"/>
          <w:sz w:val="16"/>
          <w:szCs w:val="16"/>
        </w:rPr>
        <w:t>roku</w:t>
      </w:r>
      <w:proofErr w:type="spellEnd"/>
      <w:r w:rsidRPr="00EE5267">
        <w:rPr>
          <w:color w:val="000000" w:themeColor="text1"/>
          <w:sz w:val="16"/>
          <w:szCs w:val="16"/>
        </w:rPr>
        <w:t xml:space="preserve"> in </w:t>
      </w:r>
      <w:proofErr w:type="spellStart"/>
      <w:r w:rsidRPr="00EE5267">
        <w:rPr>
          <w:color w:val="000000" w:themeColor="text1"/>
          <w:sz w:val="16"/>
          <w:szCs w:val="16"/>
        </w:rPr>
        <w:t>na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način</w:t>
      </w:r>
      <w:proofErr w:type="spellEnd"/>
      <w:r w:rsidRPr="00EE5267">
        <w:rPr>
          <w:color w:val="000000" w:themeColor="text1"/>
          <w:sz w:val="16"/>
          <w:szCs w:val="16"/>
        </w:rPr>
        <w:t xml:space="preserve">, ki je </w:t>
      </w:r>
      <w:proofErr w:type="spellStart"/>
      <w:r w:rsidRPr="00EE5267">
        <w:rPr>
          <w:color w:val="000000" w:themeColor="text1"/>
          <w:sz w:val="16"/>
          <w:szCs w:val="16"/>
        </w:rPr>
        <w:t>določen</w:t>
      </w:r>
      <w:proofErr w:type="spellEnd"/>
      <w:r w:rsidRPr="00EE5267">
        <w:rPr>
          <w:color w:val="000000" w:themeColor="text1"/>
          <w:sz w:val="16"/>
          <w:szCs w:val="16"/>
        </w:rPr>
        <w:t xml:space="preserve"> s to </w:t>
      </w:r>
      <w:proofErr w:type="spellStart"/>
      <w:r w:rsidRPr="00EE5267">
        <w:rPr>
          <w:color w:val="000000" w:themeColor="text1"/>
          <w:sz w:val="16"/>
          <w:szCs w:val="16"/>
        </w:rPr>
        <w:t>pogodbo</w:t>
      </w:r>
      <w:proofErr w:type="spellEnd"/>
      <w:r w:rsidRPr="00EE5267">
        <w:rPr>
          <w:color w:val="000000" w:themeColor="text1"/>
          <w:sz w:val="16"/>
          <w:szCs w:val="16"/>
        </w:rPr>
        <w:t>.</w:t>
      </w:r>
    </w:p>
    <w:p w14:paraId="25A03236" w14:textId="77777777" w:rsidR="00214ACE" w:rsidRPr="00EE5267" w:rsidRDefault="00214ACE" w:rsidP="00214ACE">
      <w:pPr>
        <w:spacing w:after="0"/>
        <w:rPr>
          <w:color w:val="000000" w:themeColor="text1"/>
          <w:sz w:val="16"/>
          <w:szCs w:val="16"/>
        </w:rPr>
      </w:pPr>
    </w:p>
    <w:p w14:paraId="0DB30E6C" w14:textId="77777777" w:rsidR="00214ACE" w:rsidRPr="00EE5267" w:rsidRDefault="00214ACE" w:rsidP="00214ACE">
      <w:pPr>
        <w:spacing w:after="0"/>
        <w:rPr>
          <w:b/>
          <w:bCs/>
          <w:color w:val="000000" w:themeColor="text1"/>
          <w:sz w:val="16"/>
          <w:szCs w:val="16"/>
        </w:rPr>
      </w:pPr>
      <w:r w:rsidRPr="00EE5267">
        <w:rPr>
          <w:b/>
          <w:bCs/>
          <w:color w:val="000000" w:themeColor="text1"/>
          <w:sz w:val="16"/>
          <w:szCs w:val="16"/>
        </w:rPr>
        <w:t xml:space="preserve">6. </w:t>
      </w:r>
      <w:proofErr w:type="spellStart"/>
      <w:r w:rsidRPr="00EE5267">
        <w:rPr>
          <w:b/>
          <w:bCs/>
          <w:color w:val="000000" w:themeColor="text1"/>
          <w:sz w:val="16"/>
          <w:szCs w:val="16"/>
        </w:rPr>
        <w:t>Preklic</w:t>
      </w:r>
      <w:proofErr w:type="spellEnd"/>
      <w:r w:rsidRPr="00EE5267">
        <w:rPr>
          <w:b/>
          <w:bCs/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b/>
          <w:bCs/>
          <w:color w:val="000000" w:themeColor="text1"/>
          <w:sz w:val="16"/>
          <w:szCs w:val="16"/>
        </w:rPr>
        <w:t>dodelitve</w:t>
      </w:r>
      <w:proofErr w:type="spellEnd"/>
      <w:r w:rsidRPr="00EE5267">
        <w:rPr>
          <w:b/>
          <w:bCs/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b/>
          <w:bCs/>
          <w:color w:val="000000" w:themeColor="text1"/>
          <w:sz w:val="16"/>
          <w:szCs w:val="16"/>
        </w:rPr>
        <w:t>prostora</w:t>
      </w:r>
      <w:proofErr w:type="spellEnd"/>
    </w:p>
    <w:p w14:paraId="293CFFAE" w14:textId="77777777" w:rsidR="00214ACE" w:rsidRPr="00EE5267" w:rsidRDefault="00214ACE" w:rsidP="00214ACE">
      <w:pPr>
        <w:spacing w:after="0"/>
        <w:rPr>
          <w:color w:val="000000" w:themeColor="text1"/>
          <w:sz w:val="16"/>
          <w:szCs w:val="16"/>
        </w:rPr>
      </w:pPr>
      <w:proofErr w:type="spellStart"/>
      <w:r w:rsidRPr="00EE5267">
        <w:rPr>
          <w:color w:val="000000" w:themeColor="text1"/>
          <w:sz w:val="16"/>
          <w:szCs w:val="16"/>
        </w:rPr>
        <w:t>Organizator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ima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pravico</w:t>
      </w:r>
      <w:proofErr w:type="spellEnd"/>
      <w:r w:rsidRPr="00EE5267">
        <w:rPr>
          <w:color w:val="000000" w:themeColor="text1"/>
          <w:sz w:val="16"/>
          <w:szCs w:val="16"/>
        </w:rPr>
        <w:t xml:space="preserve">, da </w:t>
      </w:r>
      <w:proofErr w:type="spellStart"/>
      <w:r w:rsidRPr="00EE5267">
        <w:rPr>
          <w:color w:val="000000" w:themeColor="text1"/>
          <w:sz w:val="16"/>
          <w:szCs w:val="16"/>
        </w:rPr>
        <w:t>zavrne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oziroma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razveljavi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pogodbo</w:t>
      </w:r>
      <w:proofErr w:type="spellEnd"/>
      <w:r w:rsidRPr="00EE5267">
        <w:rPr>
          <w:color w:val="000000" w:themeColor="text1"/>
          <w:sz w:val="16"/>
          <w:szCs w:val="16"/>
        </w:rPr>
        <w:t xml:space="preserve"> v </w:t>
      </w:r>
      <w:proofErr w:type="spellStart"/>
      <w:r w:rsidRPr="00EE5267">
        <w:rPr>
          <w:color w:val="000000" w:themeColor="text1"/>
          <w:sz w:val="16"/>
          <w:szCs w:val="16"/>
        </w:rPr>
        <w:t>primerih</w:t>
      </w:r>
      <w:proofErr w:type="spellEnd"/>
      <w:r w:rsidRPr="00EE5267">
        <w:rPr>
          <w:color w:val="000000" w:themeColor="text1"/>
          <w:sz w:val="16"/>
          <w:szCs w:val="16"/>
        </w:rPr>
        <w:t xml:space="preserve">: </w:t>
      </w:r>
      <w:proofErr w:type="spellStart"/>
      <w:r w:rsidRPr="00EE5267">
        <w:rPr>
          <w:color w:val="000000" w:themeColor="text1"/>
          <w:sz w:val="16"/>
          <w:szCs w:val="16"/>
        </w:rPr>
        <w:t>če</w:t>
      </w:r>
      <w:proofErr w:type="spellEnd"/>
      <w:r w:rsidRPr="00EE5267">
        <w:rPr>
          <w:color w:val="000000" w:themeColor="text1"/>
          <w:sz w:val="16"/>
          <w:szCs w:val="16"/>
        </w:rPr>
        <w:t xml:space="preserve"> je </w:t>
      </w:r>
      <w:proofErr w:type="spellStart"/>
      <w:r w:rsidRPr="00EE5267">
        <w:rPr>
          <w:color w:val="000000" w:themeColor="text1"/>
          <w:sz w:val="16"/>
          <w:szCs w:val="16"/>
        </w:rPr>
        <w:t>prijavitelj</w:t>
      </w:r>
      <w:proofErr w:type="spellEnd"/>
      <w:r w:rsidRPr="00EE5267">
        <w:rPr>
          <w:color w:val="000000" w:themeColor="text1"/>
          <w:sz w:val="16"/>
          <w:szCs w:val="16"/>
        </w:rPr>
        <w:t xml:space="preserve"> v </w:t>
      </w:r>
      <w:proofErr w:type="spellStart"/>
      <w:r w:rsidRPr="00EE5267">
        <w:rPr>
          <w:color w:val="000000" w:themeColor="text1"/>
          <w:sz w:val="16"/>
          <w:szCs w:val="16"/>
        </w:rPr>
        <w:t>času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prijave</w:t>
      </w:r>
      <w:proofErr w:type="spellEnd"/>
      <w:r w:rsidRPr="00EE5267">
        <w:rPr>
          <w:color w:val="000000" w:themeColor="text1"/>
          <w:sz w:val="16"/>
          <w:szCs w:val="16"/>
        </w:rPr>
        <w:t xml:space="preserve"> v </w:t>
      </w:r>
      <w:proofErr w:type="spellStart"/>
      <w:r w:rsidRPr="00EE5267">
        <w:rPr>
          <w:color w:val="000000" w:themeColor="text1"/>
          <w:sz w:val="16"/>
          <w:szCs w:val="16"/>
        </w:rPr>
        <w:t>poravnalnem</w:t>
      </w:r>
      <w:proofErr w:type="spellEnd"/>
      <w:r w:rsidRPr="00EE5267">
        <w:rPr>
          <w:color w:val="000000" w:themeColor="text1"/>
          <w:sz w:val="16"/>
          <w:szCs w:val="16"/>
        </w:rPr>
        <w:t xml:space="preserve">, </w:t>
      </w:r>
      <w:proofErr w:type="spellStart"/>
      <w:r w:rsidRPr="00EE5267">
        <w:rPr>
          <w:color w:val="000000" w:themeColor="text1"/>
          <w:sz w:val="16"/>
          <w:szCs w:val="16"/>
        </w:rPr>
        <w:t>stečajnem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ali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likvidacijskem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postopku</w:t>
      </w:r>
      <w:proofErr w:type="spellEnd"/>
      <w:r w:rsidRPr="00EE5267">
        <w:rPr>
          <w:color w:val="000000" w:themeColor="text1"/>
          <w:sz w:val="16"/>
          <w:szCs w:val="16"/>
        </w:rPr>
        <w:t xml:space="preserve">; </w:t>
      </w:r>
      <w:proofErr w:type="spellStart"/>
      <w:r w:rsidRPr="00EE5267">
        <w:rPr>
          <w:color w:val="000000" w:themeColor="text1"/>
          <w:sz w:val="16"/>
          <w:szCs w:val="16"/>
        </w:rPr>
        <w:t>če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ima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organizator</w:t>
      </w:r>
      <w:proofErr w:type="spellEnd"/>
      <w:r w:rsidRPr="00EE5267">
        <w:rPr>
          <w:color w:val="000000" w:themeColor="text1"/>
          <w:sz w:val="16"/>
          <w:szCs w:val="16"/>
        </w:rPr>
        <w:t xml:space="preserve"> do </w:t>
      </w:r>
      <w:proofErr w:type="spellStart"/>
      <w:r w:rsidRPr="00EE5267">
        <w:rPr>
          <w:color w:val="000000" w:themeColor="text1"/>
          <w:sz w:val="16"/>
          <w:szCs w:val="16"/>
        </w:rPr>
        <w:t>prijavitelja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odprte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terjatve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od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prejšnjih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prireditev</w:t>
      </w:r>
      <w:proofErr w:type="spellEnd"/>
      <w:r w:rsidRPr="00EE5267">
        <w:rPr>
          <w:color w:val="000000" w:themeColor="text1"/>
          <w:sz w:val="16"/>
          <w:szCs w:val="16"/>
        </w:rPr>
        <w:t xml:space="preserve"> (</w:t>
      </w:r>
      <w:proofErr w:type="spellStart"/>
      <w:r w:rsidRPr="00EE5267">
        <w:rPr>
          <w:color w:val="000000" w:themeColor="text1"/>
          <w:sz w:val="16"/>
          <w:szCs w:val="16"/>
        </w:rPr>
        <w:t>velja</w:t>
      </w:r>
      <w:proofErr w:type="spellEnd"/>
      <w:r w:rsidRPr="00EE5267">
        <w:rPr>
          <w:color w:val="000000" w:themeColor="text1"/>
          <w:sz w:val="16"/>
          <w:szCs w:val="16"/>
        </w:rPr>
        <w:t xml:space="preserve"> za </w:t>
      </w:r>
      <w:proofErr w:type="spellStart"/>
      <w:r w:rsidRPr="00EE5267">
        <w:rPr>
          <w:color w:val="000000" w:themeColor="text1"/>
          <w:sz w:val="16"/>
          <w:szCs w:val="16"/>
        </w:rPr>
        <w:t>vse</w:t>
      </w:r>
      <w:proofErr w:type="spellEnd"/>
      <w:r w:rsidRPr="00EE5267">
        <w:rPr>
          <w:color w:val="000000" w:themeColor="text1"/>
          <w:sz w:val="16"/>
          <w:szCs w:val="16"/>
        </w:rPr>
        <w:t xml:space="preserve"> prireditve, ki </w:t>
      </w:r>
      <w:proofErr w:type="spellStart"/>
      <w:r w:rsidRPr="00EE5267">
        <w:rPr>
          <w:color w:val="000000" w:themeColor="text1"/>
          <w:sz w:val="16"/>
          <w:szCs w:val="16"/>
        </w:rPr>
        <w:t>izvirajo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iz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sodelovanja</w:t>
      </w:r>
      <w:proofErr w:type="spellEnd"/>
      <w:r w:rsidRPr="00EE5267">
        <w:rPr>
          <w:color w:val="000000" w:themeColor="text1"/>
          <w:sz w:val="16"/>
          <w:szCs w:val="16"/>
        </w:rPr>
        <w:t xml:space="preserve"> med </w:t>
      </w:r>
      <w:proofErr w:type="spellStart"/>
      <w:r w:rsidRPr="00EE5267">
        <w:rPr>
          <w:color w:val="000000" w:themeColor="text1"/>
          <w:sz w:val="16"/>
          <w:szCs w:val="16"/>
        </w:rPr>
        <w:t>prijaviteljem</w:t>
      </w:r>
      <w:proofErr w:type="spellEnd"/>
      <w:r w:rsidRPr="00EE5267">
        <w:rPr>
          <w:color w:val="000000" w:themeColor="text1"/>
          <w:sz w:val="16"/>
          <w:szCs w:val="16"/>
        </w:rPr>
        <w:t xml:space="preserve"> in </w:t>
      </w:r>
      <w:proofErr w:type="spellStart"/>
      <w:r w:rsidRPr="00EE5267">
        <w:rPr>
          <w:color w:val="000000" w:themeColor="text1"/>
          <w:sz w:val="16"/>
          <w:szCs w:val="16"/>
        </w:rPr>
        <w:t>organizatorjem</w:t>
      </w:r>
      <w:proofErr w:type="spellEnd"/>
      <w:r w:rsidRPr="00EE5267">
        <w:rPr>
          <w:color w:val="000000" w:themeColor="text1"/>
          <w:sz w:val="16"/>
          <w:szCs w:val="16"/>
        </w:rPr>
        <w:t xml:space="preserve">), </w:t>
      </w:r>
      <w:proofErr w:type="spellStart"/>
      <w:r w:rsidRPr="00EE5267">
        <w:rPr>
          <w:color w:val="000000" w:themeColor="text1"/>
          <w:sz w:val="16"/>
          <w:szCs w:val="16"/>
        </w:rPr>
        <w:t>če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produkti</w:t>
      </w:r>
      <w:proofErr w:type="spellEnd"/>
      <w:r w:rsidRPr="00EE5267">
        <w:rPr>
          <w:color w:val="000000" w:themeColor="text1"/>
          <w:sz w:val="16"/>
          <w:szCs w:val="16"/>
        </w:rPr>
        <w:t xml:space="preserve"> in </w:t>
      </w:r>
      <w:proofErr w:type="spellStart"/>
      <w:r w:rsidRPr="00EE5267">
        <w:rPr>
          <w:color w:val="000000" w:themeColor="text1"/>
          <w:sz w:val="16"/>
          <w:szCs w:val="16"/>
        </w:rPr>
        <w:t>storitve</w:t>
      </w:r>
      <w:proofErr w:type="spellEnd"/>
      <w:r w:rsidRPr="00EE5267">
        <w:rPr>
          <w:color w:val="000000" w:themeColor="text1"/>
          <w:sz w:val="16"/>
          <w:szCs w:val="16"/>
        </w:rPr>
        <w:t xml:space="preserve">, ki </w:t>
      </w:r>
      <w:proofErr w:type="spellStart"/>
      <w:r w:rsidRPr="00EE5267">
        <w:rPr>
          <w:color w:val="000000" w:themeColor="text1"/>
          <w:sz w:val="16"/>
          <w:szCs w:val="16"/>
        </w:rPr>
        <w:t>naj</w:t>
      </w:r>
      <w:proofErr w:type="spellEnd"/>
      <w:r w:rsidRPr="00EE5267">
        <w:rPr>
          <w:color w:val="000000" w:themeColor="text1"/>
          <w:sz w:val="16"/>
          <w:szCs w:val="16"/>
        </w:rPr>
        <w:t xml:space="preserve"> bi </w:t>
      </w:r>
      <w:proofErr w:type="spellStart"/>
      <w:r w:rsidRPr="00EE5267">
        <w:rPr>
          <w:color w:val="000000" w:themeColor="text1"/>
          <w:sz w:val="16"/>
          <w:szCs w:val="16"/>
        </w:rPr>
        <w:t>bili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razstavljeni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na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prireditvi</w:t>
      </w:r>
      <w:proofErr w:type="spellEnd"/>
      <w:r w:rsidRPr="00EE5267">
        <w:rPr>
          <w:color w:val="000000" w:themeColor="text1"/>
          <w:sz w:val="16"/>
          <w:szCs w:val="16"/>
        </w:rPr>
        <w:t xml:space="preserve">, ne </w:t>
      </w:r>
      <w:proofErr w:type="spellStart"/>
      <w:r w:rsidRPr="00EE5267">
        <w:rPr>
          <w:color w:val="000000" w:themeColor="text1"/>
          <w:sz w:val="16"/>
          <w:szCs w:val="16"/>
        </w:rPr>
        <w:t>ustrezajo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temi</w:t>
      </w:r>
      <w:proofErr w:type="spellEnd"/>
      <w:r w:rsidRPr="00EE5267">
        <w:rPr>
          <w:color w:val="000000" w:themeColor="text1"/>
          <w:sz w:val="16"/>
          <w:szCs w:val="16"/>
        </w:rPr>
        <w:t xml:space="preserve"> prireditve.</w:t>
      </w:r>
    </w:p>
    <w:p w14:paraId="242983C4" w14:textId="77777777" w:rsidR="00214ACE" w:rsidRPr="00EE5267" w:rsidRDefault="00214ACE" w:rsidP="00214ACE">
      <w:pPr>
        <w:spacing w:after="0"/>
        <w:rPr>
          <w:color w:val="000000" w:themeColor="text1"/>
          <w:sz w:val="16"/>
          <w:szCs w:val="16"/>
        </w:rPr>
      </w:pPr>
    </w:p>
    <w:p w14:paraId="67B0A99A" w14:textId="77777777" w:rsidR="00214ACE" w:rsidRPr="00EE5267" w:rsidRDefault="00214ACE" w:rsidP="00214ACE">
      <w:pPr>
        <w:spacing w:after="0"/>
        <w:rPr>
          <w:b/>
          <w:bCs/>
          <w:color w:val="000000" w:themeColor="text1"/>
          <w:sz w:val="16"/>
          <w:szCs w:val="16"/>
        </w:rPr>
      </w:pPr>
      <w:r w:rsidRPr="00EE5267">
        <w:rPr>
          <w:b/>
          <w:bCs/>
          <w:color w:val="000000" w:themeColor="text1"/>
          <w:sz w:val="16"/>
          <w:szCs w:val="16"/>
        </w:rPr>
        <w:t xml:space="preserve">7. Termin in </w:t>
      </w:r>
      <w:proofErr w:type="spellStart"/>
      <w:r w:rsidRPr="00EE5267">
        <w:rPr>
          <w:b/>
          <w:bCs/>
          <w:color w:val="000000" w:themeColor="text1"/>
          <w:sz w:val="16"/>
          <w:szCs w:val="16"/>
        </w:rPr>
        <w:t>kraj</w:t>
      </w:r>
      <w:proofErr w:type="spellEnd"/>
      <w:r w:rsidRPr="00EE5267">
        <w:rPr>
          <w:b/>
          <w:bCs/>
          <w:color w:val="000000" w:themeColor="text1"/>
          <w:sz w:val="16"/>
          <w:szCs w:val="16"/>
        </w:rPr>
        <w:t xml:space="preserve"> prireditve</w:t>
      </w:r>
    </w:p>
    <w:p w14:paraId="7F676A02" w14:textId="77777777" w:rsidR="00214ACE" w:rsidRPr="00EE5267" w:rsidRDefault="00214ACE" w:rsidP="00214ACE">
      <w:pPr>
        <w:spacing w:after="0"/>
        <w:rPr>
          <w:color w:val="000000" w:themeColor="text1"/>
          <w:sz w:val="16"/>
          <w:szCs w:val="16"/>
        </w:rPr>
      </w:pPr>
      <w:proofErr w:type="spellStart"/>
      <w:r w:rsidRPr="00EE5267">
        <w:rPr>
          <w:color w:val="000000" w:themeColor="text1"/>
          <w:sz w:val="16"/>
          <w:szCs w:val="16"/>
        </w:rPr>
        <w:t>Če</w:t>
      </w:r>
      <w:proofErr w:type="spellEnd"/>
      <w:r w:rsidRPr="00EE5267">
        <w:rPr>
          <w:color w:val="000000" w:themeColor="text1"/>
          <w:sz w:val="16"/>
          <w:szCs w:val="16"/>
        </w:rPr>
        <w:t xml:space="preserve"> se mora </w:t>
      </w:r>
      <w:proofErr w:type="spellStart"/>
      <w:r w:rsidRPr="00EE5267">
        <w:rPr>
          <w:color w:val="000000" w:themeColor="text1"/>
          <w:sz w:val="16"/>
          <w:szCs w:val="16"/>
        </w:rPr>
        <w:t>prireditev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časovno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premakniti</w:t>
      </w:r>
      <w:proofErr w:type="spellEnd"/>
      <w:r w:rsidRPr="00EE5267">
        <w:rPr>
          <w:color w:val="000000" w:themeColor="text1"/>
          <w:sz w:val="16"/>
          <w:szCs w:val="16"/>
        </w:rPr>
        <w:t xml:space="preserve">, </w:t>
      </w:r>
      <w:proofErr w:type="spellStart"/>
      <w:r w:rsidRPr="00EE5267">
        <w:rPr>
          <w:color w:val="000000" w:themeColor="text1"/>
          <w:sz w:val="16"/>
          <w:szCs w:val="16"/>
        </w:rPr>
        <w:t>skrajšati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ali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podaljšati</w:t>
      </w:r>
      <w:proofErr w:type="spellEnd"/>
      <w:r w:rsidRPr="00EE5267">
        <w:rPr>
          <w:color w:val="000000" w:themeColor="text1"/>
          <w:sz w:val="16"/>
          <w:szCs w:val="16"/>
        </w:rPr>
        <w:t xml:space="preserve"> ter </w:t>
      </w:r>
      <w:proofErr w:type="spellStart"/>
      <w:r w:rsidRPr="00EE5267">
        <w:rPr>
          <w:color w:val="000000" w:themeColor="text1"/>
          <w:sz w:val="16"/>
          <w:szCs w:val="16"/>
        </w:rPr>
        <w:t>če</w:t>
      </w:r>
      <w:proofErr w:type="spellEnd"/>
      <w:r w:rsidRPr="00EE5267">
        <w:rPr>
          <w:color w:val="000000" w:themeColor="text1"/>
          <w:sz w:val="16"/>
          <w:szCs w:val="16"/>
        </w:rPr>
        <w:t xml:space="preserve"> se mora </w:t>
      </w:r>
      <w:proofErr w:type="spellStart"/>
      <w:r w:rsidRPr="00EE5267">
        <w:rPr>
          <w:color w:val="000000" w:themeColor="text1"/>
          <w:sz w:val="16"/>
          <w:szCs w:val="16"/>
        </w:rPr>
        <w:t>prostorsko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premestiti</w:t>
      </w:r>
      <w:proofErr w:type="spellEnd"/>
      <w:r w:rsidRPr="00EE5267">
        <w:rPr>
          <w:color w:val="000000" w:themeColor="text1"/>
          <w:sz w:val="16"/>
          <w:szCs w:val="16"/>
        </w:rPr>
        <w:t xml:space="preserve">, </w:t>
      </w:r>
      <w:proofErr w:type="spellStart"/>
      <w:r w:rsidRPr="00EE5267">
        <w:rPr>
          <w:color w:val="000000" w:themeColor="text1"/>
          <w:sz w:val="16"/>
          <w:szCs w:val="16"/>
        </w:rPr>
        <w:t>sodelujoči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nimajo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pravice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odpovedati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sodelovanja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ali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zahtevati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povračila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škode</w:t>
      </w:r>
      <w:proofErr w:type="spellEnd"/>
      <w:r w:rsidRPr="00EE5267">
        <w:rPr>
          <w:color w:val="000000" w:themeColor="text1"/>
          <w:sz w:val="16"/>
          <w:szCs w:val="16"/>
        </w:rPr>
        <w:t xml:space="preserve">. </w:t>
      </w:r>
      <w:proofErr w:type="spellStart"/>
      <w:r w:rsidRPr="00EE5267">
        <w:rPr>
          <w:color w:val="000000" w:themeColor="text1"/>
          <w:sz w:val="16"/>
          <w:szCs w:val="16"/>
        </w:rPr>
        <w:t>Če</w:t>
      </w:r>
      <w:proofErr w:type="spellEnd"/>
      <w:r w:rsidRPr="00EE5267">
        <w:rPr>
          <w:color w:val="000000" w:themeColor="text1"/>
          <w:sz w:val="16"/>
          <w:szCs w:val="16"/>
        </w:rPr>
        <w:t xml:space="preserve"> prireditve </w:t>
      </w:r>
      <w:proofErr w:type="spellStart"/>
      <w:r w:rsidRPr="00EE5267">
        <w:rPr>
          <w:color w:val="000000" w:themeColor="text1"/>
          <w:sz w:val="16"/>
          <w:szCs w:val="16"/>
        </w:rPr>
        <w:t>ni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možno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izvesti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iz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razlogov</w:t>
      </w:r>
      <w:proofErr w:type="spellEnd"/>
      <w:r w:rsidRPr="00EE5267">
        <w:rPr>
          <w:color w:val="000000" w:themeColor="text1"/>
          <w:sz w:val="16"/>
          <w:szCs w:val="16"/>
        </w:rPr>
        <w:t xml:space="preserve">, za </w:t>
      </w:r>
      <w:proofErr w:type="spellStart"/>
      <w:r w:rsidRPr="00EE5267">
        <w:rPr>
          <w:color w:val="000000" w:themeColor="text1"/>
          <w:sz w:val="16"/>
          <w:szCs w:val="16"/>
        </w:rPr>
        <w:t>katere</w:t>
      </w:r>
      <w:proofErr w:type="spellEnd"/>
      <w:r w:rsidRPr="00EE5267">
        <w:rPr>
          <w:color w:val="000000" w:themeColor="text1"/>
          <w:sz w:val="16"/>
          <w:szCs w:val="16"/>
        </w:rPr>
        <w:t xml:space="preserve"> ne </w:t>
      </w:r>
      <w:proofErr w:type="spellStart"/>
      <w:r w:rsidRPr="00EE5267">
        <w:rPr>
          <w:color w:val="000000" w:themeColor="text1"/>
          <w:sz w:val="16"/>
          <w:szCs w:val="16"/>
        </w:rPr>
        <w:t>odgovarja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organizator</w:t>
      </w:r>
      <w:proofErr w:type="spellEnd"/>
      <w:r w:rsidRPr="00EE5267">
        <w:rPr>
          <w:color w:val="000000" w:themeColor="text1"/>
          <w:sz w:val="16"/>
          <w:szCs w:val="16"/>
        </w:rPr>
        <w:t xml:space="preserve"> (</w:t>
      </w:r>
      <w:proofErr w:type="spellStart"/>
      <w:r w:rsidRPr="00EE5267">
        <w:rPr>
          <w:color w:val="000000" w:themeColor="text1"/>
          <w:sz w:val="16"/>
          <w:szCs w:val="16"/>
        </w:rPr>
        <w:t>višja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sila</w:t>
      </w:r>
      <w:proofErr w:type="spellEnd"/>
      <w:r w:rsidRPr="00EE5267">
        <w:rPr>
          <w:color w:val="000000" w:themeColor="text1"/>
          <w:sz w:val="16"/>
          <w:szCs w:val="16"/>
        </w:rPr>
        <w:t xml:space="preserve">, </w:t>
      </w:r>
      <w:proofErr w:type="spellStart"/>
      <w:r w:rsidRPr="00EE5267">
        <w:rPr>
          <w:color w:val="000000" w:themeColor="text1"/>
          <w:sz w:val="16"/>
          <w:szCs w:val="16"/>
        </w:rPr>
        <w:t>vremenske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razmere</w:t>
      </w:r>
      <w:proofErr w:type="spellEnd"/>
      <w:r w:rsidRPr="00EE5267">
        <w:rPr>
          <w:color w:val="000000" w:themeColor="text1"/>
          <w:sz w:val="16"/>
          <w:szCs w:val="16"/>
        </w:rPr>
        <w:t xml:space="preserve">, </w:t>
      </w:r>
      <w:proofErr w:type="spellStart"/>
      <w:r w:rsidRPr="00EE5267">
        <w:rPr>
          <w:color w:val="000000" w:themeColor="text1"/>
          <w:sz w:val="16"/>
          <w:szCs w:val="16"/>
        </w:rPr>
        <w:t>stavka</w:t>
      </w:r>
      <w:proofErr w:type="spellEnd"/>
      <w:r w:rsidRPr="00EE5267">
        <w:rPr>
          <w:color w:val="000000" w:themeColor="text1"/>
          <w:sz w:val="16"/>
          <w:szCs w:val="16"/>
        </w:rPr>
        <w:t xml:space="preserve"> in </w:t>
      </w:r>
      <w:proofErr w:type="spellStart"/>
      <w:r w:rsidRPr="00EE5267">
        <w:rPr>
          <w:color w:val="000000" w:themeColor="text1"/>
          <w:sz w:val="16"/>
          <w:szCs w:val="16"/>
        </w:rPr>
        <w:t>drugo</w:t>
      </w:r>
      <w:proofErr w:type="spellEnd"/>
      <w:r w:rsidRPr="00EE5267">
        <w:rPr>
          <w:color w:val="000000" w:themeColor="text1"/>
          <w:sz w:val="16"/>
          <w:szCs w:val="16"/>
        </w:rPr>
        <w:t xml:space="preserve">), </w:t>
      </w:r>
      <w:proofErr w:type="spellStart"/>
      <w:r w:rsidRPr="00EE5267">
        <w:rPr>
          <w:color w:val="000000" w:themeColor="text1"/>
          <w:sz w:val="16"/>
          <w:szCs w:val="16"/>
        </w:rPr>
        <w:t>organizator</w:t>
      </w:r>
      <w:proofErr w:type="spellEnd"/>
      <w:r w:rsidRPr="00EE5267">
        <w:rPr>
          <w:color w:val="000000" w:themeColor="text1"/>
          <w:sz w:val="16"/>
          <w:szCs w:val="16"/>
        </w:rPr>
        <w:t xml:space="preserve"> ne </w:t>
      </w:r>
      <w:proofErr w:type="spellStart"/>
      <w:r w:rsidRPr="00EE5267">
        <w:rPr>
          <w:color w:val="000000" w:themeColor="text1"/>
          <w:sz w:val="16"/>
          <w:szCs w:val="16"/>
        </w:rPr>
        <w:t>bo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izvajal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povračil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zakupljenega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prostora</w:t>
      </w:r>
      <w:proofErr w:type="spellEnd"/>
      <w:r w:rsidRPr="00EE5267">
        <w:rPr>
          <w:color w:val="000000" w:themeColor="text1"/>
          <w:sz w:val="16"/>
          <w:szCs w:val="16"/>
        </w:rPr>
        <w:t>.</w:t>
      </w:r>
    </w:p>
    <w:p w14:paraId="3D5AD29A" w14:textId="77777777" w:rsidR="00214ACE" w:rsidRPr="00EE5267" w:rsidRDefault="00214ACE" w:rsidP="00214ACE">
      <w:pPr>
        <w:spacing w:after="0"/>
        <w:rPr>
          <w:color w:val="000000" w:themeColor="text1"/>
          <w:sz w:val="16"/>
          <w:szCs w:val="16"/>
        </w:rPr>
      </w:pPr>
    </w:p>
    <w:p w14:paraId="604E2BCB" w14:textId="77777777" w:rsidR="00214ACE" w:rsidRPr="00EE5267" w:rsidRDefault="00214ACE" w:rsidP="00214ACE">
      <w:pPr>
        <w:spacing w:after="0"/>
        <w:rPr>
          <w:b/>
          <w:bCs/>
          <w:color w:val="000000" w:themeColor="text1"/>
          <w:sz w:val="16"/>
          <w:szCs w:val="16"/>
        </w:rPr>
      </w:pPr>
      <w:r w:rsidRPr="00EE5267">
        <w:rPr>
          <w:b/>
          <w:bCs/>
          <w:color w:val="000000" w:themeColor="text1"/>
          <w:sz w:val="16"/>
          <w:szCs w:val="16"/>
        </w:rPr>
        <w:t xml:space="preserve">8. </w:t>
      </w:r>
      <w:proofErr w:type="spellStart"/>
      <w:r w:rsidRPr="00EE5267">
        <w:rPr>
          <w:b/>
          <w:bCs/>
          <w:color w:val="000000" w:themeColor="text1"/>
          <w:sz w:val="16"/>
          <w:szCs w:val="16"/>
        </w:rPr>
        <w:t>Opremljanje</w:t>
      </w:r>
      <w:proofErr w:type="spellEnd"/>
      <w:r w:rsidRPr="00EE5267">
        <w:rPr>
          <w:b/>
          <w:bCs/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b/>
          <w:bCs/>
          <w:color w:val="000000" w:themeColor="text1"/>
          <w:sz w:val="16"/>
          <w:szCs w:val="16"/>
        </w:rPr>
        <w:t>stojnic</w:t>
      </w:r>
      <w:proofErr w:type="spellEnd"/>
    </w:p>
    <w:p w14:paraId="31F30062" w14:textId="77777777" w:rsidR="00214ACE" w:rsidRPr="00EE5267" w:rsidRDefault="00214ACE" w:rsidP="00214ACE">
      <w:pPr>
        <w:spacing w:after="0"/>
        <w:rPr>
          <w:color w:val="000000" w:themeColor="text1"/>
          <w:sz w:val="16"/>
          <w:szCs w:val="16"/>
        </w:rPr>
      </w:pPr>
      <w:proofErr w:type="spellStart"/>
      <w:r w:rsidRPr="00EE5267">
        <w:rPr>
          <w:color w:val="000000" w:themeColor="text1"/>
          <w:sz w:val="16"/>
          <w:szCs w:val="16"/>
        </w:rPr>
        <w:t>Rokov</w:t>
      </w:r>
      <w:proofErr w:type="spellEnd"/>
      <w:r w:rsidRPr="00EE5267">
        <w:rPr>
          <w:color w:val="000000" w:themeColor="text1"/>
          <w:sz w:val="16"/>
          <w:szCs w:val="16"/>
        </w:rPr>
        <w:t xml:space="preserve"> za </w:t>
      </w:r>
      <w:proofErr w:type="spellStart"/>
      <w:r w:rsidRPr="00EE5267">
        <w:rPr>
          <w:color w:val="000000" w:themeColor="text1"/>
          <w:sz w:val="16"/>
          <w:szCs w:val="16"/>
        </w:rPr>
        <w:t>opremljanje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stojnic</w:t>
      </w:r>
      <w:proofErr w:type="spellEnd"/>
      <w:r w:rsidRPr="00EE5267">
        <w:rPr>
          <w:color w:val="000000" w:themeColor="text1"/>
          <w:sz w:val="16"/>
          <w:szCs w:val="16"/>
        </w:rPr>
        <w:t xml:space="preserve">, ki </w:t>
      </w:r>
      <w:proofErr w:type="spellStart"/>
      <w:r w:rsidRPr="00EE5267">
        <w:rPr>
          <w:color w:val="000000" w:themeColor="text1"/>
          <w:sz w:val="16"/>
          <w:szCs w:val="16"/>
        </w:rPr>
        <w:t>jih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sodelujoči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prejme</w:t>
      </w:r>
      <w:proofErr w:type="spellEnd"/>
      <w:r w:rsidRPr="00EE5267">
        <w:rPr>
          <w:color w:val="000000" w:themeColor="text1"/>
          <w:sz w:val="16"/>
          <w:szCs w:val="16"/>
        </w:rPr>
        <w:t xml:space="preserve"> pred </w:t>
      </w:r>
      <w:proofErr w:type="spellStart"/>
      <w:r w:rsidRPr="00EE5267">
        <w:rPr>
          <w:color w:val="000000" w:themeColor="text1"/>
          <w:sz w:val="16"/>
          <w:szCs w:val="16"/>
        </w:rPr>
        <w:t>prireditvijo</w:t>
      </w:r>
      <w:proofErr w:type="spellEnd"/>
      <w:r w:rsidRPr="00EE5267">
        <w:rPr>
          <w:color w:val="000000" w:themeColor="text1"/>
          <w:sz w:val="16"/>
          <w:szCs w:val="16"/>
        </w:rPr>
        <w:t xml:space="preserve">, se je </w:t>
      </w:r>
      <w:proofErr w:type="spellStart"/>
      <w:r w:rsidRPr="00EE5267">
        <w:rPr>
          <w:color w:val="000000" w:themeColor="text1"/>
          <w:sz w:val="16"/>
          <w:szCs w:val="16"/>
        </w:rPr>
        <w:t>treba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natančno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držati</w:t>
      </w:r>
      <w:proofErr w:type="spellEnd"/>
      <w:r w:rsidRPr="00EE5267">
        <w:rPr>
          <w:color w:val="000000" w:themeColor="text1"/>
          <w:sz w:val="16"/>
          <w:szCs w:val="16"/>
        </w:rPr>
        <w:t xml:space="preserve">. </w:t>
      </w:r>
      <w:proofErr w:type="spellStart"/>
      <w:r w:rsidRPr="00EE5267">
        <w:rPr>
          <w:color w:val="000000" w:themeColor="text1"/>
          <w:sz w:val="16"/>
          <w:szCs w:val="16"/>
        </w:rPr>
        <w:t>Sodelujoči</w:t>
      </w:r>
      <w:proofErr w:type="spellEnd"/>
      <w:r w:rsidRPr="00EE5267">
        <w:rPr>
          <w:color w:val="000000" w:themeColor="text1"/>
          <w:sz w:val="16"/>
          <w:szCs w:val="16"/>
        </w:rPr>
        <w:t xml:space="preserve"> je </w:t>
      </w:r>
      <w:proofErr w:type="spellStart"/>
      <w:r w:rsidRPr="00EE5267">
        <w:rPr>
          <w:color w:val="000000" w:themeColor="text1"/>
          <w:sz w:val="16"/>
          <w:szCs w:val="16"/>
        </w:rPr>
        <w:t>dolžan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ločevati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odpadke</w:t>
      </w:r>
      <w:proofErr w:type="spellEnd"/>
      <w:r w:rsidRPr="00EE5267">
        <w:rPr>
          <w:color w:val="000000" w:themeColor="text1"/>
          <w:sz w:val="16"/>
          <w:szCs w:val="16"/>
        </w:rPr>
        <w:t xml:space="preserve"> v za to </w:t>
      </w:r>
      <w:proofErr w:type="spellStart"/>
      <w:r w:rsidRPr="00EE5267">
        <w:rPr>
          <w:color w:val="000000" w:themeColor="text1"/>
          <w:sz w:val="16"/>
          <w:szCs w:val="16"/>
        </w:rPr>
        <w:t>namenjene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zabojnike</w:t>
      </w:r>
      <w:proofErr w:type="spellEnd"/>
      <w:r w:rsidRPr="00EE5267">
        <w:rPr>
          <w:color w:val="000000" w:themeColor="text1"/>
          <w:sz w:val="16"/>
          <w:szCs w:val="16"/>
        </w:rPr>
        <w:t xml:space="preserve">. </w:t>
      </w:r>
      <w:proofErr w:type="spellStart"/>
      <w:r w:rsidRPr="00EE5267">
        <w:rPr>
          <w:color w:val="000000" w:themeColor="text1"/>
          <w:sz w:val="16"/>
          <w:szCs w:val="16"/>
        </w:rPr>
        <w:t>Stojnico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sme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sodelujoči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predčasno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zapustiti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samo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na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podlagi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pisnega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dovoljenja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organizatorja</w:t>
      </w:r>
      <w:proofErr w:type="spellEnd"/>
      <w:r w:rsidRPr="00EE5267">
        <w:rPr>
          <w:color w:val="000000" w:themeColor="text1"/>
          <w:sz w:val="16"/>
          <w:szCs w:val="16"/>
        </w:rPr>
        <w:t>.</w:t>
      </w:r>
    </w:p>
    <w:p w14:paraId="5262902F" w14:textId="77777777" w:rsidR="00214ACE" w:rsidRPr="00EE5267" w:rsidRDefault="00214ACE" w:rsidP="00214ACE">
      <w:pPr>
        <w:spacing w:after="0"/>
        <w:rPr>
          <w:color w:val="000000" w:themeColor="text1"/>
          <w:sz w:val="16"/>
          <w:szCs w:val="16"/>
        </w:rPr>
      </w:pPr>
    </w:p>
    <w:p w14:paraId="2A423A16" w14:textId="77777777" w:rsidR="00214ACE" w:rsidRPr="00EE5267" w:rsidRDefault="00214ACE" w:rsidP="00214ACE">
      <w:pPr>
        <w:spacing w:after="0"/>
        <w:rPr>
          <w:b/>
          <w:bCs/>
          <w:color w:val="000000" w:themeColor="text1"/>
          <w:sz w:val="16"/>
          <w:szCs w:val="16"/>
        </w:rPr>
      </w:pPr>
      <w:r w:rsidRPr="00EE5267">
        <w:rPr>
          <w:b/>
          <w:bCs/>
          <w:color w:val="000000" w:themeColor="text1"/>
          <w:sz w:val="16"/>
          <w:szCs w:val="16"/>
        </w:rPr>
        <w:t xml:space="preserve">9. </w:t>
      </w:r>
      <w:proofErr w:type="spellStart"/>
      <w:r w:rsidRPr="00EE5267">
        <w:rPr>
          <w:b/>
          <w:bCs/>
          <w:color w:val="000000" w:themeColor="text1"/>
          <w:sz w:val="16"/>
          <w:szCs w:val="16"/>
        </w:rPr>
        <w:t>Jamstvo</w:t>
      </w:r>
      <w:proofErr w:type="spellEnd"/>
      <w:r w:rsidRPr="00EE5267">
        <w:rPr>
          <w:b/>
          <w:bCs/>
          <w:color w:val="000000" w:themeColor="text1"/>
          <w:sz w:val="16"/>
          <w:szCs w:val="16"/>
        </w:rPr>
        <w:t xml:space="preserve"> in </w:t>
      </w:r>
      <w:proofErr w:type="spellStart"/>
      <w:r w:rsidRPr="00EE5267">
        <w:rPr>
          <w:b/>
          <w:bCs/>
          <w:color w:val="000000" w:themeColor="text1"/>
          <w:sz w:val="16"/>
          <w:szCs w:val="16"/>
        </w:rPr>
        <w:t>zavarovanje</w:t>
      </w:r>
      <w:proofErr w:type="spellEnd"/>
    </w:p>
    <w:p w14:paraId="49BB1DC2" w14:textId="77777777" w:rsidR="00214ACE" w:rsidRPr="00EE5267" w:rsidRDefault="00214ACE" w:rsidP="00214ACE">
      <w:pPr>
        <w:spacing w:after="0"/>
        <w:rPr>
          <w:color w:val="000000" w:themeColor="text1"/>
          <w:sz w:val="16"/>
          <w:szCs w:val="16"/>
        </w:rPr>
      </w:pPr>
      <w:proofErr w:type="spellStart"/>
      <w:r w:rsidRPr="00EE5267">
        <w:rPr>
          <w:color w:val="000000" w:themeColor="text1"/>
          <w:sz w:val="16"/>
          <w:szCs w:val="16"/>
        </w:rPr>
        <w:t>Organizator</w:t>
      </w:r>
      <w:proofErr w:type="spellEnd"/>
      <w:r w:rsidRPr="00EE5267">
        <w:rPr>
          <w:color w:val="000000" w:themeColor="text1"/>
          <w:sz w:val="16"/>
          <w:szCs w:val="16"/>
        </w:rPr>
        <w:t xml:space="preserve"> ne </w:t>
      </w:r>
      <w:proofErr w:type="spellStart"/>
      <w:r w:rsidRPr="00EE5267">
        <w:rPr>
          <w:color w:val="000000" w:themeColor="text1"/>
          <w:sz w:val="16"/>
          <w:szCs w:val="16"/>
        </w:rPr>
        <w:t>odgovarja</w:t>
      </w:r>
      <w:proofErr w:type="spellEnd"/>
      <w:r w:rsidRPr="00EE5267">
        <w:rPr>
          <w:color w:val="000000" w:themeColor="text1"/>
          <w:sz w:val="16"/>
          <w:szCs w:val="16"/>
        </w:rPr>
        <w:t xml:space="preserve"> za </w:t>
      </w:r>
      <w:proofErr w:type="spellStart"/>
      <w:r w:rsidRPr="00EE5267">
        <w:rPr>
          <w:color w:val="000000" w:themeColor="text1"/>
          <w:sz w:val="16"/>
          <w:szCs w:val="16"/>
        </w:rPr>
        <w:t>poškodbe</w:t>
      </w:r>
      <w:proofErr w:type="spellEnd"/>
      <w:r w:rsidRPr="00EE5267">
        <w:rPr>
          <w:color w:val="000000" w:themeColor="text1"/>
          <w:sz w:val="16"/>
          <w:szCs w:val="16"/>
        </w:rPr>
        <w:t xml:space="preserve">, </w:t>
      </w:r>
      <w:proofErr w:type="spellStart"/>
      <w:r w:rsidRPr="00EE5267">
        <w:rPr>
          <w:color w:val="000000" w:themeColor="text1"/>
          <w:sz w:val="16"/>
          <w:szCs w:val="16"/>
        </w:rPr>
        <w:t>izgube</w:t>
      </w:r>
      <w:proofErr w:type="spellEnd"/>
      <w:r w:rsidRPr="00EE5267">
        <w:rPr>
          <w:color w:val="000000" w:themeColor="text1"/>
          <w:sz w:val="16"/>
          <w:szCs w:val="16"/>
        </w:rPr>
        <w:t xml:space="preserve">, </w:t>
      </w:r>
      <w:proofErr w:type="spellStart"/>
      <w:r w:rsidRPr="00EE5267">
        <w:rPr>
          <w:color w:val="000000" w:themeColor="text1"/>
          <w:sz w:val="16"/>
          <w:szCs w:val="16"/>
        </w:rPr>
        <w:t>uničenje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ali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odtujitve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stvari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sodelujočega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oziroma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njegovega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izvajalca</w:t>
      </w:r>
      <w:proofErr w:type="spellEnd"/>
      <w:r w:rsidRPr="00EE5267">
        <w:rPr>
          <w:color w:val="000000" w:themeColor="text1"/>
          <w:sz w:val="16"/>
          <w:szCs w:val="16"/>
        </w:rPr>
        <w:t xml:space="preserve"> (</w:t>
      </w:r>
      <w:proofErr w:type="spellStart"/>
      <w:r w:rsidRPr="00EE5267">
        <w:rPr>
          <w:color w:val="000000" w:themeColor="text1"/>
          <w:sz w:val="16"/>
          <w:szCs w:val="16"/>
        </w:rPr>
        <w:t>oprema</w:t>
      </w:r>
      <w:proofErr w:type="spellEnd"/>
      <w:r w:rsidRPr="00EE5267">
        <w:rPr>
          <w:color w:val="000000" w:themeColor="text1"/>
          <w:sz w:val="16"/>
          <w:szCs w:val="16"/>
        </w:rPr>
        <w:t xml:space="preserve"> in </w:t>
      </w:r>
      <w:proofErr w:type="spellStart"/>
      <w:r w:rsidRPr="00EE5267">
        <w:rPr>
          <w:color w:val="000000" w:themeColor="text1"/>
          <w:sz w:val="16"/>
          <w:szCs w:val="16"/>
        </w:rPr>
        <w:t>drugo</w:t>
      </w:r>
      <w:proofErr w:type="spellEnd"/>
      <w:r w:rsidRPr="00EE5267">
        <w:rPr>
          <w:color w:val="000000" w:themeColor="text1"/>
          <w:sz w:val="16"/>
          <w:szCs w:val="16"/>
        </w:rPr>
        <w:t xml:space="preserve">), </w:t>
      </w:r>
      <w:proofErr w:type="spellStart"/>
      <w:r w:rsidRPr="00EE5267">
        <w:rPr>
          <w:color w:val="000000" w:themeColor="text1"/>
          <w:sz w:val="16"/>
          <w:szCs w:val="16"/>
        </w:rPr>
        <w:t>njunega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osebja</w:t>
      </w:r>
      <w:proofErr w:type="spellEnd"/>
      <w:r w:rsidRPr="00EE5267">
        <w:rPr>
          <w:color w:val="000000" w:themeColor="text1"/>
          <w:sz w:val="16"/>
          <w:szCs w:val="16"/>
        </w:rPr>
        <w:t xml:space="preserve"> in </w:t>
      </w:r>
      <w:proofErr w:type="spellStart"/>
      <w:r w:rsidRPr="00EE5267">
        <w:rPr>
          <w:color w:val="000000" w:themeColor="text1"/>
          <w:sz w:val="16"/>
          <w:szCs w:val="16"/>
        </w:rPr>
        <w:t>tretjih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oseb</w:t>
      </w:r>
      <w:proofErr w:type="spellEnd"/>
      <w:r w:rsidRPr="00EE5267">
        <w:rPr>
          <w:color w:val="000000" w:themeColor="text1"/>
          <w:sz w:val="16"/>
          <w:szCs w:val="16"/>
        </w:rPr>
        <w:t xml:space="preserve">, ne </w:t>
      </w:r>
      <w:proofErr w:type="spellStart"/>
      <w:r w:rsidRPr="00EE5267">
        <w:rPr>
          <w:color w:val="000000" w:themeColor="text1"/>
          <w:sz w:val="16"/>
          <w:szCs w:val="16"/>
        </w:rPr>
        <w:t>odgovarja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niti</w:t>
      </w:r>
      <w:proofErr w:type="spellEnd"/>
      <w:r w:rsidRPr="00EE5267">
        <w:rPr>
          <w:color w:val="000000" w:themeColor="text1"/>
          <w:sz w:val="16"/>
          <w:szCs w:val="16"/>
        </w:rPr>
        <w:t xml:space="preserve"> za </w:t>
      </w:r>
      <w:proofErr w:type="spellStart"/>
      <w:r w:rsidRPr="00EE5267">
        <w:rPr>
          <w:color w:val="000000" w:themeColor="text1"/>
          <w:sz w:val="16"/>
          <w:szCs w:val="16"/>
        </w:rPr>
        <w:t>poškodbe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sodelujočega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oziroma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njegovega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izvajalca</w:t>
      </w:r>
      <w:proofErr w:type="spellEnd"/>
      <w:r w:rsidRPr="00EE5267">
        <w:rPr>
          <w:color w:val="000000" w:themeColor="text1"/>
          <w:sz w:val="16"/>
          <w:szCs w:val="16"/>
        </w:rPr>
        <w:t xml:space="preserve">, </w:t>
      </w:r>
      <w:proofErr w:type="spellStart"/>
      <w:r w:rsidRPr="00EE5267">
        <w:rPr>
          <w:color w:val="000000" w:themeColor="text1"/>
          <w:sz w:val="16"/>
          <w:szCs w:val="16"/>
        </w:rPr>
        <w:t>njunega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osebja</w:t>
      </w:r>
      <w:proofErr w:type="spellEnd"/>
      <w:r w:rsidRPr="00EE5267">
        <w:rPr>
          <w:color w:val="000000" w:themeColor="text1"/>
          <w:sz w:val="16"/>
          <w:szCs w:val="16"/>
        </w:rPr>
        <w:t xml:space="preserve"> in </w:t>
      </w:r>
      <w:proofErr w:type="spellStart"/>
      <w:r w:rsidRPr="00EE5267">
        <w:rPr>
          <w:color w:val="000000" w:themeColor="text1"/>
          <w:sz w:val="16"/>
          <w:szCs w:val="16"/>
        </w:rPr>
        <w:t>tretjih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oseb</w:t>
      </w:r>
      <w:proofErr w:type="spellEnd"/>
      <w:r w:rsidRPr="00EE5267">
        <w:rPr>
          <w:color w:val="000000" w:themeColor="text1"/>
          <w:sz w:val="16"/>
          <w:szCs w:val="16"/>
        </w:rPr>
        <w:t xml:space="preserve">, </w:t>
      </w:r>
      <w:proofErr w:type="spellStart"/>
      <w:r w:rsidRPr="00EE5267">
        <w:rPr>
          <w:color w:val="000000" w:themeColor="text1"/>
          <w:sz w:val="16"/>
          <w:szCs w:val="16"/>
        </w:rPr>
        <w:t>nastalih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zaradi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požara</w:t>
      </w:r>
      <w:proofErr w:type="spellEnd"/>
      <w:r w:rsidRPr="00EE5267">
        <w:rPr>
          <w:color w:val="000000" w:themeColor="text1"/>
          <w:sz w:val="16"/>
          <w:szCs w:val="16"/>
        </w:rPr>
        <w:t xml:space="preserve">, </w:t>
      </w:r>
      <w:proofErr w:type="spellStart"/>
      <w:r w:rsidRPr="00EE5267">
        <w:rPr>
          <w:color w:val="000000" w:themeColor="text1"/>
          <w:sz w:val="16"/>
          <w:szCs w:val="16"/>
        </w:rPr>
        <w:t>viharja</w:t>
      </w:r>
      <w:proofErr w:type="spellEnd"/>
      <w:r w:rsidRPr="00EE5267">
        <w:rPr>
          <w:color w:val="000000" w:themeColor="text1"/>
          <w:sz w:val="16"/>
          <w:szCs w:val="16"/>
        </w:rPr>
        <w:t xml:space="preserve">, </w:t>
      </w:r>
      <w:proofErr w:type="spellStart"/>
      <w:r w:rsidRPr="00EE5267">
        <w:rPr>
          <w:color w:val="000000" w:themeColor="text1"/>
          <w:sz w:val="16"/>
          <w:szCs w:val="16"/>
        </w:rPr>
        <w:t>toče</w:t>
      </w:r>
      <w:proofErr w:type="spellEnd"/>
      <w:r w:rsidRPr="00EE5267">
        <w:rPr>
          <w:color w:val="000000" w:themeColor="text1"/>
          <w:sz w:val="16"/>
          <w:szCs w:val="16"/>
        </w:rPr>
        <w:t xml:space="preserve">, </w:t>
      </w:r>
      <w:proofErr w:type="spellStart"/>
      <w:r w:rsidRPr="00EE5267">
        <w:rPr>
          <w:color w:val="000000" w:themeColor="text1"/>
          <w:sz w:val="16"/>
          <w:szCs w:val="16"/>
        </w:rPr>
        <w:t>strele</w:t>
      </w:r>
      <w:proofErr w:type="spellEnd"/>
      <w:r w:rsidRPr="00EE5267">
        <w:rPr>
          <w:color w:val="000000" w:themeColor="text1"/>
          <w:sz w:val="16"/>
          <w:szCs w:val="16"/>
        </w:rPr>
        <w:t xml:space="preserve">, loma, </w:t>
      </w:r>
      <w:proofErr w:type="spellStart"/>
      <w:r w:rsidRPr="00EE5267">
        <w:rPr>
          <w:color w:val="000000" w:themeColor="text1"/>
          <w:sz w:val="16"/>
          <w:szCs w:val="16"/>
        </w:rPr>
        <w:t>izliva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vode</w:t>
      </w:r>
      <w:proofErr w:type="spellEnd"/>
      <w:r w:rsidRPr="00EE5267">
        <w:rPr>
          <w:color w:val="000000" w:themeColor="text1"/>
          <w:sz w:val="16"/>
          <w:szCs w:val="16"/>
        </w:rPr>
        <w:t xml:space="preserve">, </w:t>
      </w:r>
      <w:proofErr w:type="spellStart"/>
      <w:r w:rsidRPr="00EE5267">
        <w:rPr>
          <w:color w:val="000000" w:themeColor="text1"/>
          <w:sz w:val="16"/>
          <w:szCs w:val="16"/>
        </w:rPr>
        <w:t>tatvine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ali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katerega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koli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drugega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vzroka</w:t>
      </w:r>
      <w:proofErr w:type="spellEnd"/>
      <w:r w:rsidRPr="00EE5267">
        <w:rPr>
          <w:color w:val="000000" w:themeColor="text1"/>
          <w:sz w:val="16"/>
          <w:szCs w:val="16"/>
        </w:rPr>
        <w:t xml:space="preserve">. </w:t>
      </w:r>
      <w:proofErr w:type="spellStart"/>
      <w:r w:rsidRPr="00EE5267">
        <w:rPr>
          <w:color w:val="000000" w:themeColor="text1"/>
          <w:sz w:val="16"/>
          <w:szCs w:val="16"/>
        </w:rPr>
        <w:t>Organizator</w:t>
      </w:r>
      <w:proofErr w:type="spellEnd"/>
      <w:r w:rsidRPr="00EE5267">
        <w:rPr>
          <w:color w:val="000000" w:themeColor="text1"/>
          <w:sz w:val="16"/>
          <w:szCs w:val="16"/>
        </w:rPr>
        <w:t xml:space="preserve"> ne </w:t>
      </w:r>
      <w:proofErr w:type="spellStart"/>
      <w:r w:rsidRPr="00EE5267">
        <w:rPr>
          <w:color w:val="000000" w:themeColor="text1"/>
          <w:sz w:val="16"/>
          <w:szCs w:val="16"/>
        </w:rPr>
        <w:t>odgovarja</w:t>
      </w:r>
      <w:proofErr w:type="spellEnd"/>
      <w:r w:rsidRPr="00EE5267">
        <w:rPr>
          <w:color w:val="000000" w:themeColor="text1"/>
          <w:sz w:val="16"/>
          <w:szCs w:val="16"/>
        </w:rPr>
        <w:t xml:space="preserve"> za </w:t>
      </w:r>
      <w:proofErr w:type="spellStart"/>
      <w:r w:rsidRPr="00EE5267">
        <w:rPr>
          <w:color w:val="000000" w:themeColor="text1"/>
          <w:sz w:val="16"/>
          <w:szCs w:val="16"/>
        </w:rPr>
        <w:t>poškodbe</w:t>
      </w:r>
      <w:proofErr w:type="spellEnd"/>
      <w:r w:rsidRPr="00EE5267">
        <w:rPr>
          <w:color w:val="000000" w:themeColor="text1"/>
          <w:sz w:val="16"/>
          <w:szCs w:val="16"/>
        </w:rPr>
        <w:t xml:space="preserve">, </w:t>
      </w:r>
      <w:proofErr w:type="spellStart"/>
      <w:r w:rsidRPr="00EE5267">
        <w:rPr>
          <w:color w:val="000000" w:themeColor="text1"/>
          <w:sz w:val="16"/>
          <w:szCs w:val="16"/>
        </w:rPr>
        <w:t>izgube</w:t>
      </w:r>
      <w:proofErr w:type="spellEnd"/>
      <w:r w:rsidRPr="00EE5267">
        <w:rPr>
          <w:color w:val="000000" w:themeColor="text1"/>
          <w:sz w:val="16"/>
          <w:szCs w:val="16"/>
        </w:rPr>
        <w:t xml:space="preserve">, </w:t>
      </w:r>
      <w:proofErr w:type="spellStart"/>
      <w:r w:rsidRPr="00EE5267">
        <w:rPr>
          <w:color w:val="000000" w:themeColor="text1"/>
          <w:sz w:val="16"/>
          <w:szCs w:val="16"/>
        </w:rPr>
        <w:t>uničenje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ali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odtujitve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stvari</w:t>
      </w:r>
      <w:proofErr w:type="spellEnd"/>
      <w:r w:rsidRPr="00EE5267">
        <w:rPr>
          <w:color w:val="000000" w:themeColor="text1"/>
          <w:sz w:val="16"/>
          <w:szCs w:val="16"/>
        </w:rPr>
        <w:t xml:space="preserve"> in </w:t>
      </w:r>
      <w:proofErr w:type="spellStart"/>
      <w:r w:rsidRPr="00EE5267">
        <w:rPr>
          <w:color w:val="000000" w:themeColor="text1"/>
          <w:sz w:val="16"/>
          <w:szCs w:val="16"/>
        </w:rPr>
        <w:t>poškodbe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tretjih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oseb</w:t>
      </w:r>
      <w:proofErr w:type="spellEnd"/>
      <w:r w:rsidRPr="00EE5267">
        <w:rPr>
          <w:color w:val="000000" w:themeColor="text1"/>
          <w:sz w:val="16"/>
          <w:szCs w:val="16"/>
        </w:rPr>
        <w:t xml:space="preserve">, </w:t>
      </w:r>
      <w:proofErr w:type="spellStart"/>
      <w:r w:rsidRPr="00EE5267">
        <w:rPr>
          <w:color w:val="000000" w:themeColor="text1"/>
          <w:sz w:val="16"/>
          <w:szCs w:val="16"/>
        </w:rPr>
        <w:t>nastalih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zaradi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ravnanja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sodelujočega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oziroma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njegovega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izvajalca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na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stojnici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oziroma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na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prireditvenem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prostoru</w:t>
      </w:r>
      <w:proofErr w:type="spellEnd"/>
      <w:r w:rsidRPr="00EE5267">
        <w:rPr>
          <w:color w:val="000000" w:themeColor="text1"/>
          <w:sz w:val="16"/>
          <w:szCs w:val="16"/>
        </w:rPr>
        <w:t xml:space="preserve">. </w:t>
      </w:r>
      <w:proofErr w:type="spellStart"/>
      <w:r w:rsidRPr="00EE5267">
        <w:rPr>
          <w:color w:val="000000" w:themeColor="text1"/>
          <w:sz w:val="16"/>
          <w:szCs w:val="16"/>
        </w:rPr>
        <w:t>Sodelujoči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oziroma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njegov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izvajalec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lastRenderedPageBreak/>
        <w:t>sklene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ustrezna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zavarovanja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na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svoje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stroške</w:t>
      </w:r>
      <w:proofErr w:type="spellEnd"/>
      <w:r w:rsidRPr="00EE5267">
        <w:rPr>
          <w:color w:val="000000" w:themeColor="text1"/>
          <w:sz w:val="16"/>
          <w:szCs w:val="16"/>
        </w:rPr>
        <w:t xml:space="preserve">. </w:t>
      </w:r>
      <w:proofErr w:type="spellStart"/>
      <w:r w:rsidRPr="00EE5267">
        <w:rPr>
          <w:color w:val="000000" w:themeColor="text1"/>
          <w:sz w:val="16"/>
          <w:szCs w:val="16"/>
        </w:rPr>
        <w:t>Sodelujoči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oziroma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njegov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izvajalec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odgovarja</w:t>
      </w:r>
      <w:proofErr w:type="spellEnd"/>
      <w:r w:rsidRPr="00EE5267">
        <w:rPr>
          <w:color w:val="000000" w:themeColor="text1"/>
          <w:sz w:val="16"/>
          <w:szCs w:val="16"/>
        </w:rPr>
        <w:t xml:space="preserve"> za </w:t>
      </w:r>
      <w:proofErr w:type="spellStart"/>
      <w:r w:rsidRPr="00EE5267">
        <w:rPr>
          <w:color w:val="000000" w:themeColor="text1"/>
          <w:sz w:val="16"/>
          <w:szCs w:val="16"/>
        </w:rPr>
        <w:t>škodo</w:t>
      </w:r>
      <w:proofErr w:type="spellEnd"/>
      <w:r w:rsidRPr="00EE5267">
        <w:rPr>
          <w:color w:val="000000" w:themeColor="text1"/>
          <w:sz w:val="16"/>
          <w:szCs w:val="16"/>
        </w:rPr>
        <w:t xml:space="preserve"> in </w:t>
      </w:r>
      <w:proofErr w:type="spellStart"/>
      <w:r w:rsidRPr="00EE5267">
        <w:rPr>
          <w:color w:val="000000" w:themeColor="text1"/>
          <w:sz w:val="16"/>
          <w:szCs w:val="16"/>
        </w:rPr>
        <w:t>nesrečo</w:t>
      </w:r>
      <w:proofErr w:type="spellEnd"/>
      <w:r w:rsidRPr="00EE5267">
        <w:rPr>
          <w:color w:val="000000" w:themeColor="text1"/>
          <w:sz w:val="16"/>
          <w:szCs w:val="16"/>
        </w:rPr>
        <w:t xml:space="preserve">, ki jo </w:t>
      </w:r>
      <w:proofErr w:type="spellStart"/>
      <w:r w:rsidRPr="00EE5267">
        <w:rPr>
          <w:color w:val="000000" w:themeColor="text1"/>
          <w:sz w:val="16"/>
          <w:szCs w:val="16"/>
        </w:rPr>
        <w:t>sam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ali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njegovo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osebje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povzroči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organizatorju</w:t>
      </w:r>
      <w:proofErr w:type="spellEnd"/>
      <w:r w:rsidRPr="00EE5267">
        <w:rPr>
          <w:color w:val="000000" w:themeColor="text1"/>
          <w:sz w:val="16"/>
          <w:szCs w:val="16"/>
        </w:rPr>
        <w:t xml:space="preserve"> in/</w:t>
      </w:r>
      <w:proofErr w:type="spellStart"/>
      <w:r w:rsidRPr="00EE5267">
        <w:rPr>
          <w:color w:val="000000" w:themeColor="text1"/>
          <w:sz w:val="16"/>
          <w:szCs w:val="16"/>
        </w:rPr>
        <w:t>ali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tretji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osebi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na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stojnici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oziroma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na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prireditvenem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prostoru</w:t>
      </w:r>
      <w:proofErr w:type="spellEnd"/>
      <w:r w:rsidRPr="00EE5267">
        <w:rPr>
          <w:color w:val="000000" w:themeColor="text1"/>
          <w:sz w:val="16"/>
          <w:szCs w:val="16"/>
        </w:rPr>
        <w:t xml:space="preserve">. </w:t>
      </w:r>
      <w:proofErr w:type="spellStart"/>
      <w:r w:rsidRPr="00EE5267">
        <w:rPr>
          <w:color w:val="000000" w:themeColor="text1"/>
          <w:sz w:val="16"/>
          <w:szCs w:val="16"/>
        </w:rPr>
        <w:t>Organizator</w:t>
      </w:r>
      <w:proofErr w:type="spellEnd"/>
      <w:r w:rsidRPr="00EE5267">
        <w:rPr>
          <w:color w:val="000000" w:themeColor="text1"/>
          <w:sz w:val="16"/>
          <w:szCs w:val="16"/>
        </w:rPr>
        <w:t xml:space="preserve"> ne </w:t>
      </w:r>
      <w:proofErr w:type="spellStart"/>
      <w:r w:rsidRPr="00EE5267">
        <w:rPr>
          <w:color w:val="000000" w:themeColor="text1"/>
          <w:sz w:val="16"/>
          <w:szCs w:val="16"/>
        </w:rPr>
        <w:t>prevzame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nikakršnega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jamstva</w:t>
      </w:r>
      <w:proofErr w:type="spellEnd"/>
      <w:r w:rsidRPr="00EE5267">
        <w:rPr>
          <w:color w:val="000000" w:themeColor="text1"/>
          <w:sz w:val="16"/>
          <w:szCs w:val="16"/>
        </w:rPr>
        <w:t xml:space="preserve"> za </w:t>
      </w:r>
      <w:proofErr w:type="spellStart"/>
      <w:r w:rsidRPr="00EE5267">
        <w:rPr>
          <w:color w:val="000000" w:themeColor="text1"/>
          <w:sz w:val="16"/>
          <w:szCs w:val="16"/>
        </w:rPr>
        <w:t>vozila</w:t>
      </w:r>
      <w:proofErr w:type="spellEnd"/>
      <w:r w:rsidRPr="00EE5267">
        <w:rPr>
          <w:color w:val="000000" w:themeColor="text1"/>
          <w:sz w:val="16"/>
          <w:szCs w:val="16"/>
        </w:rPr>
        <w:t xml:space="preserve">, ki </w:t>
      </w:r>
      <w:proofErr w:type="spellStart"/>
      <w:r w:rsidRPr="00EE5267">
        <w:rPr>
          <w:color w:val="000000" w:themeColor="text1"/>
          <w:sz w:val="16"/>
          <w:szCs w:val="16"/>
        </w:rPr>
        <w:t>jih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na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območju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sejmišča</w:t>
      </w:r>
      <w:proofErr w:type="spellEnd"/>
      <w:r w:rsidRPr="00EE5267">
        <w:rPr>
          <w:color w:val="000000" w:themeColor="text1"/>
          <w:sz w:val="16"/>
          <w:szCs w:val="16"/>
        </w:rPr>
        <w:t xml:space="preserve"> in </w:t>
      </w:r>
      <w:proofErr w:type="spellStart"/>
      <w:r w:rsidRPr="00EE5267">
        <w:rPr>
          <w:color w:val="000000" w:themeColor="text1"/>
          <w:sz w:val="16"/>
          <w:szCs w:val="16"/>
        </w:rPr>
        <w:t>parkirišča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pustijo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sodelujoči</w:t>
      </w:r>
      <w:proofErr w:type="spellEnd"/>
      <w:r w:rsidRPr="00EE5267">
        <w:rPr>
          <w:color w:val="000000" w:themeColor="text1"/>
          <w:sz w:val="16"/>
          <w:szCs w:val="16"/>
        </w:rPr>
        <w:t xml:space="preserve">, </w:t>
      </w:r>
      <w:proofErr w:type="spellStart"/>
      <w:r w:rsidRPr="00EE5267">
        <w:rPr>
          <w:color w:val="000000" w:themeColor="text1"/>
          <w:sz w:val="16"/>
          <w:szCs w:val="16"/>
        </w:rPr>
        <w:t>njihovi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uslužbenci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ali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pooblaščenci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oziroma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njihovi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izvajalci</w:t>
      </w:r>
      <w:proofErr w:type="spellEnd"/>
      <w:r w:rsidRPr="00EE5267">
        <w:rPr>
          <w:color w:val="000000" w:themeColor="text1"/>
          <w:sz w:val="16"/>
          <w:szCs w:val="16"/>
        </w:rPr>
        <w:t xml:space="preserve">. </w:t>
      </w:r>
      <w:proofErr w:type="spellStart"/>
      <w:r w:rsidRPr="00EE5267">
        <w:rPr>
          <w:color w:val="000000" w:themeColor="text1"/>
          <w:sz w:val="16"/>
          <w:szCs w:val="16"/>
        </w:rPr>
        <w:t>Sodelujoči</w:t>
      </w:r>
      <w:proofErr w:type="spellEnd"/>
      <w:r w:rsidRPr="00EE5267">
        <w:rPr>
          <w:color w:val="000000" w:themeColor="text1"/>
          <w:sz w:val="16"/>
          <w:szCs w:val="16"/>
        </w:rPr>
        <w:t xml:space="preserve"> ne </w:t>
      </w:r>
      <w:proofErr w:type="spellStart"/>
      <w:r w:rsidRPr="00EE5267">
        <w:rPr>
          <w:color w:val="000000" w:themeColor="text1"/>
          <w:sz w:val="16"/>
          <w:szCs w:val="16"/>
        </w:rPr>
        <w:t>sme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oddati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dodeljene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stojnice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tretji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osebi</w:t>
      </w:r>
      <w:proofErr w:type="spellEnd"/>
      <w:r w:rsidRPr="00EE5267">
        <w:rPr>
          <w:color w:val="000000" w:themeColor="text1"/>
          <w:sz w:val="16"/>
          <w:szCs w:val="16"/>
        </w:rPr>
        <w:t xml:space="preserve">. V </w:t>
      </w:r>
      <w:proofErr w:type="spellStart"/>
      <w:r w:rsidRPr="00EE5267">
        <w:rPr>
          <w:color w:val="000000" w:themeColor="text1"/>
          <w:sz w:val="16"/>
          <w:szCs w:val="16"/>
        </w:rPr>
        <w:t>primeru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kršitve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si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organizator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pridržuje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pravico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dodatno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zaračunati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sodelujočemu</w:t>
      </w:r>
      <w:proofErr w:type="spellEnd"/>
      <w:r w:rsidRPr="00EE5267">
        <w:rPr>
          <w:color w:val="000000" w:themeColor="text1"/>
          <w:sz w:val="16"/>
          <w:szCs w:val="16"/>
        </w:rPr>
        <w:t xml:space="preserve"> 100 % </w:t>
      </w:r>
      <w:proofErr w:type="spellStart"/>
      <w:r w:rsidRPr="00EE5267">
        <w:rPr>
          <w:color w:val="000000" w:themeColor="text1"/>
          <w:sz w:val="16"/>
          <w:szCs w:val="16"/>
        </w:rPr>
        <w:t>cene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dodeljene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stojnice</w:t>
      </w:r>
      <w:proofErr w:type="spellEnd"/>
      <w:r w:rsidRPr="00EE5267">
        <w:rPr>
          <w:color w:val="000000" w:themeColor="text1"/>
          <w:sz w:val="16"/>
          <w:szCs w:val="16"/>
        </w:rPr>
        <w:t>.</w:t>
      </w:r>
    </w:p>
    <w:p w14:paraId="56777BAB" w14:textId="77777777" w:rsidR="00EE5267" w:rsidRPr="00EE5267" w:rsidRDefault="00EE5267" w:rsidP="00214ACE">
      <w:pPr>
        <w:spacing w:after="0"/>
        <w:rPr>
          <w:color w:val="000000" w:themeColor="text1"/>
          <w:sz w:val="16"/>
          <w:szCs w:val="16"/>
        </w:rPr>
      </w:pPr>
    </w:p>
    <w:p w14:paraId="2A71650F" w14:textId="77777777" w:rsidR="00214ACE" w:rsidRPr="00EE5267" w:rsidRDefault="00214ACE" w:rsidP="00214ACE">
      <w:pPr>
        <w:spacing w:after="0"/>
        <w:rPr>
          <w:b/>
          <w:bCs/>
          <w:color w:val="000000" w:themeColor="text1"/>
          <w:sz w:val="16"/>
          <w:szCs w:val="16"/>
        </w:rPr>
      </w:pPr>
      <w:r w:rsidRPr="00EE5267">
        <w:rPr>
          <w:b/>
          <w:bCs/>
          <w:color w:val="000000" w:themeColor="text1"/>
          <w:sz w:val="16"/>
          <w:szCs w:val="16"/>
        </w:rPr>
        <w:t xml:space="preserve">10. </w:t>
      </w:r>
      <w:proofErr w:type="spellStart"/>
      <w:r w:rsidRPr="00EE5267">
        <w:rPr>
          <w:b/>
          <w:bCs/>
          <w:color w:val="000000" w:themeColor="text1"/>
          <w:sz w:val="16"/>
          <w:szCs w:val="16"/>
        </w:rPr>
        <w:t>Dejavnost</w:t>
      </w:r>
      <w:proofErr w:type="spellEnd"/>
      <w:r w:rsidRPr="00EE5267">
        <w:rPr>
          <w:b/>
          <w:bCs/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b/>
          <w:bCs/>
          <w:color w:val="000000" w:themeColor="text1"/>
          <w:sz w:val="16"/>
          <w:szCs w:val="16"/>
        </w:rPr>
        <w:t>razstavljavca</w:t>
      </w:r>
      <w:proofErr w:type="spellEnd"/>
      <w:r w:rsidRPr="00EE5267">
        <w:rPr>
          <w:b/>
          <w:bCs/>
          <w:color w:val="000000" w:themeColor="text1"/>
          <w:sz w:val="16"/>
          <w:szCs w:val="16"/>
        </w:rPr>
        <w:t xml:space="preserve"> – </w:t>
      </w:r>
      <w:proofErr w:type="spellStart"/>
      <w:r w:rsidRPr="00EE5267">
        <w:rPr>
          <w:b/>
          <w:bCs/>
          <w:color w:val="000000" w:themeColor="text1"/>
          <w:sz w:val="16"/>
          <w:szCs w:val="16"/>
        </w:rPr>
        <w:t>dokumenti</w:t>
      </w:r>
      <w:proofErr w:type="spellEnd"/>
    </w:p>
    <w:p w14:paraId="5B3EB229" w14:textId="77777777" w:rsidR="00214ACE" w:rsidRPr="00EE5267" w:rsidRDefault="00214ACE" w:rsidP="00214ACE">
      <w:pPr>
        <w:spacing w:after="0"/>
        <w:rPr>
          <w:color w:val="000000" w:themeColor="text1"/>
          <w:sz w:val="16"/>
          <w:szCs w:val="16"/>
        </w:rPr>
      </w:pPr>
      <w:proofErr w:type="spellStart"/>
      <w:r w:rsidRPr="00EE5267">
        <w:rPr>
          <w:color w:val="000000" w:themeColor="text1"/>
          <w:sz w:val="16"/>
          <w:szCs w:val="16"/>
        </w:rPr>
        <w:t>Organizator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ima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pravico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ob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prijavi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zahtevati</w:t>
      </w:r>
      <w:proofErr w:type="spellEnd"/>
      <w:r w:rsidRPr="00EE5267">
        <w:rPr>
          <w:color w:val="000000" w:themeColor="text1"/>
          <w:sz w:val="16"/>
          <w:szCs w:val="16"/>
        </w:rPr>
        <w:t xml:space="preserve"> od </w:t>
      </w:r>
      <w:proofErr w:type="spellStart"/>
      <w:r w:rsidRPr="00EE5267">
        <w:rPr>
          <w:color w:val="000000" w:themeColor="text1"/>
          <w:sz w:val="16"/>
          <w:szCs w:val="16"/>
        </w:rPr>
        <w:t>sodelujočega</w:t>
      </w:r>
      <w:proofErr w:type="spellEnd"/>
      <w:r w:rsidRPr="00EE5267">
        <w:rPr>
          <w:color w:val="000000" w:themeColor="text1"/>
          <w:sz w:val="16"/>
          <w:szCs w:val="16"/>
        </w:rPr>
        <w:t xml:space="preserve">: </w:t>
      </w:r>
      <w:proofErr w:type="spellStart"/>
      <w:r w:rsidRPr="00EE5267">
        <w:rPr>
          <w:color w:val="000000" w:themeColor="text1"/>
          <w:sz w:val="16"/>
          <w:szCs w:val="16"/>
        </w:rPr>
        <w:t>obrtno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dovoljenje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oziroma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registracijo</w:t>
      </w:r>
      <w:proofErr w:type="spellEnd"/>
      <w:r w:rsidRPr="00EE5267">
        <w:rPr>
          <w:color w:val="000000" w:themeColor="text1"/>
          <w:sz w:val="16"/>
          <w:szCs w:val="16"/>
        </w:rPr>
        <w:t xml:space="preserve"> z </w:t>
      </w:r>
      <w:proofErr w:type="spellStart"/>
      <w:r w:rsidRPr="00EE5267">
        <w:rPr>
          <w:color w:val="000000" w:themeColor="text1"/>
          <w:sz w:val="16"/>
          <w:szCs w:val="16"/>
        </w:rPr>
        <w:t>odločbo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pristojnega</w:t>
      </w:r>
      <w:proofErr w:type="spellEnd"/>
      <w:r w:rsidRPr="00EE5267">
        <w:rPr>
          <w:color w:val="000000" w:themeColor="text1"/>
          <w:sz w:val="16"/>
          <w:szCs w:val="16"/>
        </w:rPr>
        <w:t xml:space="preserve"> organa, da so </w:t>
      </w:r>
      <w:proofErr w:type="spellStart"/>
      <w:r w:rsidRPr="00EE5267">
        <w:rPr>
          <w:color w:val="000000" w:themeColor="text1"/>
          <w:sz w:val="16"/>
          <w:szCs w:val="16"/>
        </w:rPr>
        <w:t>izpolnjeni</w:t>
      </w:r>
      <w:proofErr w:type="spellEnd"/>
      <w:r w:rsidRPr="00EE5267">
        <w:rPr>
          <w:color w:val="000000" w:themeColor="text1"/>
          <w:sz w:val="16"/>
          <w:szCs w:val="16"/>
        </w:rPr>
        <w:t xml:space="preserve"> z </w:t>
      </w:r>
      <w:proofErr w:type="spellStart"/>
      <w:r w:rsidRPr="00EE5267">
        <w:rPr>
          <w:color w:val="000000" w:themeColor="text1"/>
          <w:sz w:val="16"/>
          <w:szCs w:val="16"/>
        </w:rPr>
        <w:t>zakonom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določeni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pogoji</w:t>
      </w:r>
      <w:proofErr w:type="spellEnd"/>
      <w:r w:rsidRPr="00EE5267">
        <w:rPr>
          <w:color w:val="000000" w:themeColor="text1"/>
          <w:sz w:val="16"/>
          <w:szCs w:val="16"/>
        </w:rPr>
        <w:t xml:space="preserve"> za </w:t>
      </w:r>
      <w:proofErr w:type="spellStart"/>
      <w:r w:rsidRPr="00EE5267">
        <w:rPr>
          <w:color w:val="000000" w:themeColor="text1"/>
          <w:sz w:val="16"/>
          <w:szCs w:val="16"/>
        </w:rPr>
        <w:t>opravljanje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dejavnosti</w:t>
      </w:r>
      <w:proofErr w:type="spellEnd"/>
      <w:r w:rsidRPr="00EE5267">
        <w:rPr>
          <w:color w:val="000000" w:themeColor="text1"/>
          <w:sz w:val="16"/>
          <w:szCs w:val="16"/>
        </w:rPr>
        <w:t xml:space="preserve">; </w:t>
      </w:r>
      <w:proofErr w:type="spellStart"/>
      <w:r w:rsidRPr="00EE5267">
        <w:rPr>
          <w:color w:val="000000" w:themeColor="text1"/>
          <w:sz w:val="16"/>
          <w:szCs w:val="16"/>
        </w:rPr>
        <w:t>ustrezno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soglasje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pristojnega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zdravstvenega</w:t>
      </w:r>
      <w:proofErr w:type="spellEnd"/>
      <w:r w:rsidRPr="00EE5267">
        <w:rPr>
          <w:color w:val="000000" w:themeColor="text1"/>
          <w:sz w:val="16"/>
          <w:szCs w:val="16"/>
        </w:rPr>
        <w:t xml:space="preserve"> in </w:t>
      </w:r>
      <w:proofErr w:type="spellStart"/>
      <w:r w:rsidRPr="00EE5267">
        <w:rPr>
          <w:color w:val="000000" w:themeColor="text1"/>
          <w:sz w:val="16"/>
          <w:szCs w:val="16"/>
        </w:rPr>
        <w:t>veterinarskega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inšpektorata</w:t>
      </w:r>
      <w:proofErr w:type="spellEnd"/>
      <w:r w:rsidRPr="00EE5267">
        <w:rPr>
          <w:color w:val="000000" w:themeColor="text1"/>
          <w:sz w:val="16"/>
          <w:szCs w:val="16"/>
        </w:rPr>
        <w:t xml:space="preserve">, </w:t>
      </w:r>
      <w:proofErr w:type="spellStart"/>
      <w:r w:rsidRPr="00EE5267">
        <w:rPr>
          <w:color w:val="000000" w:themeColor="text1"/>
          <w:sz w:val="16"/>
          <w:szCs w:val="16"/>
        </w:rPr>
        <w:t>če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bo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sodelujoči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na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prireditvi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opravljal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promet</w:t>
      </w:r>
      <w:proofErr w:type="spellEnd"/>
      <w:r w:rsidRPr="00EE5267">
        <w:rPr>
          <w:color w:val="000000" w:themeColor="text1"/>
          <w:sz w:val="16"/>
          <w:szCs w:val="16"/>
        </w:rPr>
        <w:t xml:space="preserve"> z </w:t>
      </w:r>
      <w:proofErr w:type="spellStart"/>
      <w:r w:rsidRPr="00EE5267">
        <w:rPr>
          <w:color w:val="000000" w:themeColor="text1"/>
          <w:sz w:val="16"/>
          <w:szCs w:val="16"/>
        </w:rPr>
        <w:t>živili</w:t>
      </w:r>
      <w:proofErr w:type="spellEnd"/>
      <w:r w:rsidRPr="00EE5267">
        <w:rPr>
          <w:color w:val="000000" w:themeColor="text1"/>
          <w:sz w:val="16"/>
          <w:szCs w:val="16"/>
        </w:rPr>
        <w:t xml:space="preserve"> in </w:t>
      </w:r>
      <w:proofErr w:type="spellStart"/>
      <w:r w:rsidRPr="00EE5267">
        <w:rPr>
          <w:color w:val="000000" w:themeColor="text1"/>
          <w:sz w:val="16"/>
          <w:szCs w:val="16"/>
        </w:rPr>
        <w:t>predmeti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splošne</w:t>
      </w:r>
      <w:proofErr w:type="spellEnd"/>
      <w:r w:rsidRPr="00EE5267">
        <w:rPr>
          <w:color w:val="000000" w:themeColor="text1"/>
          <w:sz w:val="16"/>
          <w:szCs w:val="16"/>
        </w:rPr>
        <w:t xml:space="preserve"> rabe, </w:t>
      </w:r>
      <w:proofErr w:type="spellStart"/>
      <w:r w:rsidRPr="00EE5267">
        <w:rPr>
          <w:color w:val="000000" w:themeColor="text1"/>
          <w:sz w:val="16"/>
          <w:szCs w:val="16"/>
        </w:rPr>
        <w:t>degustacije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živil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ali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demonstracije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predmetov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splošne</w:t>
      </w:r>
      <w:proofErr w:type="spellEnd"/>
      <w:r w:rsidRPr="00EE5267">
        <w:rPr>
          <w:color w:val="000000" w:themeColor="text1"/>
          <w:sz w:val="16"/>
          <w:szCs w:val="16"/>
        </w:rPr>
        <w:t xml:space="preserve"> rabe </w:t>
      </w:r>
      <w:proofErr w:type="spellStart"/>
      <w:r w:rsidRPr="00EE5267">
        <w:rPr>
          <w:color w:val="000000" w:themeColor="text1"/>
          <w:sz w:val="16"/>
          <w:szCs w:val="16"/>
        </w:rPr>
        <w:t>oziroma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gostinsko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dejavnost</w:t>
      </w:r>
      <w:proofErr w:type="spellEnd"/>
      <w:r w:rsidRPr="00EE5267">
        <w:rPr>
          <w:color w:val="000000" w:themeColor="text1"/>
          <w:sz w:val="16"/>
          <w:szCs w:val="16"/>
        </w:rPr>
        <w:t xml:space="preserve">. </w:t>
      </w:r>
      <w:proofErr w:type="spellStart"/>
      <w:r w:rsidRPr="00EE5267">
        <w:rPr>
          <w:color w:val="000000" w:themeColor="text1"/>
          <w:sz w:val="16"/>
          <w:szCs w:val="16"/>
        </w:rPr>
        <w:t>Organizator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ima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pravico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odpovedati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sodelovanje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sodelujočega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na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prireditvi</w:t>
      </w:r>
      <w:proofErr w:type="spellEnd"/>
      <w:r w:rsidRPr="00EE5267">
        <w:rPr>
          <w:color w:val="000000" w:themeColor="text1"/>
          <w:sz w:val="16"/>
          <w:szCs w:val="16"/>
        </w:rPr>
        <w:t xml:space="preserve">, </w:t>
      </w:r>
      <w:proofErr w:type="spellStart"/>
      <w:r w:rsidRPr="00EE5267">
        <w:rPr>
          <w:color w:val="000000" w:themeColor="text1"/>
          <w:sz w:val="16"/>
          <w:szCs w:val="16"/>
        </w:rPr>
        <w:t>če</w:t>
      </w:r>
      <w:proofErr w:type="spellEnd"/>
      <w:r w:rsidRPr="00EE5267">
        <w:rPr>
          <w:color w:val="000000" w:themeColor="text1"/>
          <w:sz w:val="16"/>
          <w:szCs w:val="16"/>
        </w:rPr>
        <w:t xml:space="preserve"> ne </w:t>
      </w:r>
      <w:proofErr w:type="spellStart"/>
      <w:r w:rsidRPr="00EE5267">
        <w:rPr>
          <w:color w:val="000000" w:themeColor="text1"/>
          <w:sz w:val="16"/>
          <w:szCs w:val="16"/>
        </w:rPr>
        <w:t>dostavi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zahtevanih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dokumentov</w:t>
      </w:r>
      <w:proofErr w:type="spellEnd"/>
      <w:r w:rsidRPr="00EE5267">
        <w:rPr>
          <w:color w:val="000000" w:themeColor="text1"/>
          <w:sz w:val="16"/>
          <w:szCs w:val="16"/>
        </w:rPr>
        <w:t>.</w:t>
      </w:r>
    </w:p>
    <w:p w14:paraId="0B9B043C" w14:textId="77777777" w:rsidR="00EE5267" w:rsidRPr="00EE5267" w:rsidRDefault="00EE5267" w:rsidP="00214ACE">
      <w:pPr>
        <w:spacing w:after="0"/>
        <w:rPr>
          <w:color w:val="000000" w:themeColor="text1"/>
          <w:sz w:val="16"/>
          <w:szCs w:val="16"/>
        </w:rPr>
      </w:pPr>
    </w:p>
    <w:p w14:paraId="0F45B433" w14:textId="77777777" w:rsidR="00214ACE" w:rsidRPr="00EE5267" w:rsidRDefault="00214ACE" w:rsidP="00214ACE">
      <w:pPr>
        <w:spacing w:after="0"/>
        <w:rPr>
          <w:b/>
          <w:bCs/>
          <w:color w:val="000000" w:themeColor="text1"/>
          <w:sz w:val="16"/>
          <w:szCs w:val="16"/>
        </w:rPr>
      </w:pPr>
      <w:r w:rsidRPr="00EE5267">
        <w:rPr>
          <w:b/>
          <w:bCs/>
          <w:color w:val="000000" w:themeColor="text1"/>
          <w:sz w:val="16"/>
          <w:szCs w:val="16"/>
        </w:rPr>
        <w:t xml:space="preserve">11. </w:t>
      </w:r>
      <w:proofErr w:type="spellStart"/>
      <w:r w:rsidRPr="00EE5267">
        <w:rPr>
          <w:b/>
          <w:bCs/>
          <w:color w:val="000000" w:themeColor="text1"/>
          <w:sz w:val="16"/>
          <w:szCs w:val="16"/>
        </w:rPr>
        <w:t>Sodišče</w:t>
      </w:r>
      <w:proofErr w:type="spellEnd"/>
    </w:p>
    <w:p w14:paraId="001ED230" w14:textId="77777777" w:rsidR="00214ACE" w:rsidRPr="00EE5267" w:rsidRDefault="00214ACE" w:rsidP="00214ACE">
      <w:pPr>
        <w:spacing w:after="0"/>
        <w:rPr>
          <w:color w:val="000000" w:themeColor="text1"/>
          <w:sz w:val="16"/>
          <w:szCs w:val="16"/>
        </w:rPr>
      </w:pPr>
      <w:proofErr w:type="spellStart"/>
      <w:r w:rsidRPr="00EE5267">
        <w:rPr>
          <w:color w:val="000000" w:themeColor="text1"/>
          <w:sz w:val="16"/>
          <w:szCs w:val="16"/>
        </w:rPr>
        <w:t>Organizator</w:t>
      </w:r>
      <w:proofErr w:type="spellEnd"/>
      <w:r w:rsidRPr="00EE5267">
        <w:rPr>
          <w:color w:val="000000" w:themeColor="text1"/>
          <w:sz w:val="16"/>
          <w:szCs w:val="16"/>
        </w:rPr>
        <w:t xml:space="preserve"> in </w:t>
      </w:r>
      <w:proofErr w:type="spellStart"/>
      <w:r w:rsidRPr="00EE5267">
        <w:rPr>
          <w:color w:val="000000" w:themeColor="text1"/>
          <w:sz w:val="16"/>
          <w:szCs w:val="16"/>
        </w:rPr>
        <w:t>sodelujoči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bosta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vse</w:t>
      </w:r>
      <w:proofErr w:type="spellEnd"/>
      <w:r w:rsidRPr="00EE5267">
        <w:rPr>
          <w:color w:val="000000" w:themeColor="text1"/>
          <w:sz w:val="16"/>
          <w:szCs w:val="16"/>
        </w:rPr>
        <w:t xml:space="preserve"> spore </w:t>
      </w:r>
      <w:proofErr w:type="spellStart"/>
      <w:r w:rsidRPr="00EE5267">
        <w:rPr>
          <w:color w:val="000000" w:themeColor="text1"/>
          <w:sz w:val="16"/>
          <w:szCs w:val="16"/>
        </w:rPr>
        <w:t>reševala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sporazumno</w:t>
      </w:r>
      <w:proofErr w:type="spellEnd"/>
      <w:r w:rsidRPr="00EE5267">
        <w:rPr>
          <w:color w:val="000000" w:themeColor="text1"/>
          <w:sz w:val="16"/>
          <w:szCs w:val="16"/>
        </w:rPr>
        <w:t xml:space="preserve">. </w:t>
      </w:r>
      <w:proofErr w:type="spellStart"/>
      <w:r w:rsidRPr="00EE5267">
        <w:rPr>
          <w:color w:val="000000" w:themeColor="text1"/>
          <w:sz w:val="16"/>
          <w:szCs w:val="16"/>
        </w:rPr>
        <w:t>Če</w:t>
      </w:r>
      <w:proofErr w:type="spellEnd"/>
      <w:r w:rsidRPr="00EE5267">
        <w:rPr>
          <w:color w:val="000000" w:themeColor="text1"/>
          <w:sz w:val="16"/>
          <w:szCs w:val="16"/>
        </w:rPr>
        <w:t xml:space="preserve"> do </w:t>
      </w:r>
      <w:proofErr w:type="spellStart"/>
      <w:r w:rsidRPr="00EE5267">
        <w:rPr>
          <w:color w:val="000000" w:themeColor="text1"/>
          <w:sz w:val="16"/>
          <w:szCs w:val="16"/>
        </w:rPr>
        <w:t>sporazuma</w:t>
      </w:r>
      <w:proofErr w:type="spellEnd"/>
      <w:r w:rsidRPr="00EE5267">
        <w:rPr>
          <w:color w:val="000000" w:themeColor="text1"/>
          <w:sz w:val="16"/>
          <w:szCs w:val="16"/>
        </w:rPr>
        <w:t xml:space="preserve"> ne bi </w:t>
      </w:r>
      <w:proofErr w:type="spellStart"/>
      <w:r w:rsidRPr="00EE5267">
        <w:rPr>
          <w:color w:val="000000" w:themeColor="text1"/>
          <w:sz w:val="16"/>
          <w:szCs w:val="16"/>
        </w:rPr>
        <w:t>prišlo</w:t>
      </w:r>
      <w:proofErr w:type="spellEnd"/>
      <w:r w:rsidRPr="00EE5267">
        <w:rPr>
          <w:color w:val="000000" w:themeColor="text1"/>
          <w:sz w:val="16"/>
          <w:szCs w:val="16"/>
        </w:rPr>
        <w:t xml:space="preserve">, je za </w:t>
      </w:r>
      <w:proofErr w:type="spellStart"/>
      <w:r w:rsidRPr="00EE5267">
        <w:rPr>
          <w:color w:val="000000" w:themeColor="text1"/>
          <w:sz w:val="16"/>
          <w:szCs w:val="16"/>
        </w:rPr>
        <w:t>rešitev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spora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pristojno</w:t>
      </w:r>
      <w:proofErr w:type="spellEnd"/>
      <w:r w:rsidRPr="00EE5267">
        <w:rPr>
          <w:color w:val="000000" w:themeColor="text1"/>
          <w:sz w:val="16"/>
          <w:szCs w:val="16"/>
        </w:rPr>
        <w:t xml:space="preserve"> </w:t>
      </w:r>
      <w:proofErr w:type="spellStart"/>
      <w:r w:rsidRPr="00EE5267">
        <w:rPr>
          <w:color w:val="000000" w:themeColor="text1"/>
          <w:sz w:val="16"/>
          <w:szCs w:val="16"/>
        </w:rPr>
        <w:t>sodišče</w:t>
      </w:r>
      <w:proofErr w:type="spellEnd"/>
      <w:r w:rsidRPr="00EE5267">
        <w:rPr>
          <w:color w:val="000000" w:themeColor="text1"/>
          <w:sz w:val="16"/>
          <w:szCs w:val="16"/>
        </w:rPr>
        <w:t xml:space="preserve"> v </w:t>
      </w:r>
      <w:proofErr w:type="spellStart"/>
      <w:r w:rsidRPr="00EE5267">
        <w:rPr>
          <w:color w:val="000000" w:themeColor="text1"/>
          <w:sz w:val="16"/>
          <w:szCs w:val="16"/>
        </w:rPr>
        <w:t>Kamniku</w:t>
      </w:r>
      <w:proofErr w:type="spellEnd"/>
      <w:r w:rsidRPr="00EE5267">
        <w:rPr>
          <w:color w:val="000000" w:themeColor="text1"/>
          <w:sz w:val="16"/>
          <w:szCs w:val="16"/>
        </w:rPr>
        <w:t>.</w:t>
      </w:r>
    </w:p>
    <w:p w14:paraId="349843B9" w14:textId="77777777" w:rsidR="00EE5267" w:rsidRPr="00EE5267" w:rsidRDefault="00EE5267" w:rsidP="00214ACE">
      <w:pPr>
        <w:spacing w:after="0"/>
        <w:rPr>
          <w:color w:val="000000" w:themeColor="text1"/>
          <w:sz w:val="16"/>
          <w:szCs w:val="16"/>
        </w:rPr>
      </w:pPr>
    </w:p>
    <w:p w14:paraId="5FA81D1F" w14:textId="0CF69AA3" w:rsidR="00EE5267" w:rsidRPr="00EE5267" w:rsidRDefault="00214ACE" w:rsidP="00214ACE">
      <w:pPr>
        <w:spacing w:after="0"/>
        <w:rPr>
          <w:b/>
          <w:bCs/>
          <w:color w:val="000000" w:themeColor="text1"/>
          <w:sz w:val="18"/>
          <w:szCs w:val="18"/>
        </w:rPr>
      </w:pPr>
      <w:r w:rsidRPr="00EE5267">
        <w:rPr>
          <w:b/>
          <w:bCs/>
          <w:color w:val="000000" w:themeColor="text1"/>
          <w:sz w:val="18"/>
          <w:szCs w:val="18"/>
        </w:rPr>
        <w:t xml:space="preserve">12. </w:t>
      </w:r>
      <w:proofErr w:type="spellStart"/>
      <w:r w:rsidRPr="00EE5267">
        <w:rPr>
          <w:b/>
          <w:bCs/>
          <w:color w:val="000000" w:themeColor="text1"/>
          <w:sz w:val="18"/>
          <w:szCs w:val="18"/>
        </w:rPr>
        <w:t>Priloga</w:t>
      </w:r>
      <w:proofErr w:type="spellEnd"/>
      <w:r w:rsidRPr="00EE5267">
        <w:rPr>
          <w:b/>
          <w:bCs/>
          <w:color w:val="000000" w:themeColor="text1"/>
          <w:sz w:val="18"/>
          <w:szCs w:val="18"/>
        </w:rPr>
        <w:t>:</w:t>
      </w:r>
    </w:p>
    <w:p w14:paraId="7BA0D9FE" w14:textId="0C086F21" w:rsidR="00214ACE" w:rsidRPr="0008566A" w:rsidRDefault="00214ACE" w:rsidP="00214ACE">
      <w:pPr>
        <w:spacing w:after="0"/>
        <w:rPr>
          <w:color w:val="000000" w:themeColor="text1"/>
        </w:rPr>
      </w:pPr>
      <w:proofErr w:type="spellStart"/>
      <w:r w:rsidRPr="0008566A">
        <w:rPr>
          <w:color w:val="000000" w:themeColor="text1"/>
        </w:rPr>
        <w:t>Potrdilo</w:t>
      </w:r>
      <w:proofErr w:type="spellEnd"/>
      <w:r w:rsidRPr="0008566A">
        <w:rPr>
          <w:color w:val="000000" w:themeColor="text1"/>
        </w:rPr>
        <w:t xml:space="preserve"> o </w:t>
      </w:r>
      <w:proofErr w:type="spellStart"/>
      <w:r w:rsidRPr="0008566A">
        <w:rPr>
          <w:color w:val="000000" w:themeColor="text1"/>
        </w:rPr>
        <w:t>registraciji</w:t>
      </w:r>
      <w:proofErr w:type="spellEnd"/>
      <w:r w:rsidRPr="0008566A">
        <w:rPr>
          <w:color w:val="000000" w:themeColor="text1"/>
        </w:rPr>
        <w:t xml:space="preserve"> </w:t>
      </w:r>
      <w:proofErr w:type="spellStart"/>
      <w:r w:rsidRPr="0008566A">
        <w:rPr>
          <w:color w:val="000000" w:themeColor="text1"/>
        </w:rPr>
        <w:t>podjetja</w:t>
      </w:r>
      <w:proofErr w:type="spellEnd"/>
      <w:r w:rsidRPr="0008566A">
        <w:rPr>
          <w:color w:val="000000" w:themeColor="text1"/>
        </w:rPr>
        <w:t xml:space="preserve"> (AJPES)</w:t>
      </w:r>
    </w:p>
    <w:p w14:paraId="64D7D524" w14:textId="16B4D315" w:rsidR="00214ACE" w:rsidRPr="0008566A" w:rsidRDefault="00214ACE" w:rsidP="00214ACE">
      <w:pPr>
        <w:spacing w:after="0"/>
        <w:rPr>
          <w:color w:val="000000" w:themeColor="text1"/>
        </w:rPr>
      </w:pPr>
      <w:proofErr w:type="spellStart"/>
      <w:r w:rsidRPr="0008566A">
        <w:rPr>
          <w:color w:val="000000" w:themeColor="text1"/>
        </w:rPr>
        <w:t>Fotografija</w:t>
      </w:r>
      <w:proofErr w:type="spellEnd"/>
      <w:r w:rsidRPr="0008566A">
        <w:rPr>
          <w:color w:val="000000" w:themeColor="text1"/>
        </w:rPr>
        <w:t xml:space="preserve"> </w:t>
      </w:r>
      <w:proofErr w:type="spellStart"/>
      <w:r w:rsidRPr="0008566A">
        <w:rPr>
          <w:color w:val="000000" w:themeColor="text1"/>
        </w:rPr>
        <w:t>stojnice</w:t>
      </w:r>
      <w:proofErr w:type="spellEnd"/>
      <w:r w:rsidRPr="0008566A">
        <w:rPr>
          <w:color w:val="000000" w:themeColor="text1"/>
        </w:rPr>
        <w:t xml:space="preserve"> (za </w:t>
      </w:r>
      <w:proofErr w:type="spellStart"/>
      <w:r w:rsidRPr="0008566A">
        <w:rPr>
          <w:color w:val="000000" w:themeColor="text1"/>
        </w:rPr>
        <w:t>mobilne</w:t>
      </w:r>
      <w:proofErr w:type="spellEnd"/>
      <w:r w:rsidRPr="0008566A">
        <w:rPr>
          <w:color w:val="000000" w:themeColor="text1"/>
        </w:rPr>
        <w:t xml:space="preserve"> stojnice ali lastne stojnične postavitve)</w:t>
      </w:r>
    </w:p>
    <w:p w14:paraId="4718A743" w14:textId="3A9BFAF0" w:rsidR="00214ACE" w:rsidRDefault="00214ACE" w:rsidP="00214ACE">
      <w:pPr>
        <w:spacing w:after="0"/>
        <w:rPr>
          <w:color w:val="000000" w:themeColor="text1"/>
        </w:rPr>
      </w:pPr>
      <w:proofErr w:type="spellStart"/>
      <w:r w:rsidRPr="0008566A">
        <w:rPr>
          <w:color w:val="000000" w:themeColor="text1"/>
        </w:rPr>
        <w:t>Opis</w:t>
      </w:r>
      <w:proofErr w:type="spellEnd"/>
      <w:r w:rsidRPr="0008566A">
        <w:rPr>
          <w:color w:val="000000" w:themeColor="text1"/>
        </w:rPr>
        <w:t xml:space="preserve"> </w:t>
      </w:r>
      <w:proofErr w:type="spellStart"/>
      <w:r w:rsidRPr="0008566A">
        <w:rPr>
          <w:color w:val="000000" w:themeColor="text1"/>
        </w:rPr>
        <w:t>ponudbe</w:t>
      </w:r>
      <w:proofErr w:type="spellEnd"/>
      <w:r w:rsidRPr="0008566A">
        <w:rPr>
          <w:color w:val="000000" w:themeColor="text1"/>
        </w:rPr>
        <w:t xml:space="preserve"> </w:t>
      </w:r>
      <w:proofErr w:type="spellStart"/>
      <w:r w:rsidRPr="0008566A">
        <w:rPr>
          <w:color w:val="000000" w:themeColor="text1"/>
        </w:rPr>
        <w:t>hrane</w:t>
      </w:r>
      <w:proofErr w:type="spellEnd"/>
      <w:r w:rsidRPr="0008566A">
        <w:rPr>
          <w:color w:val="000000" w:themeColor="text1"/>
        </w:rPr>
        <w:t>/</w:t>
      </w:r>
      <w:proofErr w:type="spellStart"/>
      <w:r w:rsidRPr="0008566A">
        <w:rPr>
          <w:color w:val="000000" w:themeColor="text1"/>
        </w:rPr>
        <w:t>pijače</w:t>
      </w:r>
      <w:proofErr w:type="spellEnd"/>
    </w:p>
    <w:p w14:paraId="303DEA59" w14:textId="77777777" w:rsidR="00EE5267" w:rsidRDefault="00EE5267" w:rsidP="00214ACE">
      <w:pPr>
        <w:spacing w:after="0"/>
        <w:rPr>
          <w:color w:val="000000" w:themeColor="text1"/>
        </w:rPr>
      </w:pPr>
    </w:p>
    <w:p w14:paraId="106286ED" w14:textId="2F4C436B" w:rsidR="00EE5267" w:rsidRPr="00EE5267" w:rsidRDefault="00EE5267" w:rsidP="00EE5267">
      <w:pPr>
        <w:rPr>
          <w:b/>
          <w:bCs/>
          <w:color w:val="000000" w:themeColor="text1"/>
        </w:rPr>
      </w:pPr>
      <w:r w:rsidRPr="00EE5267">
        <w:rPr>
          <w:b/>
          <w:bCs/>
          <w:color w:val="000000" w:themeColor="text1"/>
        </w:rPr>
        <w:t xml:space="preserve">Rok za </w:t>
      </w:r>
      <w:proofErr w:type="spellStart"/>
      <w:r w:rsidRPr="00EE5267">
        <w:rPr>
          <w:b/>
          <w:bCs/>
          <w:color w:val="000000" w:themeColor="text1"/>
        </w:rPr>
        <w:t>oddajo</w:t>
      </w:r>
      <w:proofErr w:type="spellEnd"/>
      <w:r w:rsidRPr="00EE5267">
        <w:rPr>
          <w:b/>
          <w:bCs/>
          <w:color w:val="000000" w:themeColor="text1"/>
        </w:rPr>
        <w:t xml:space="preserve"> </w:t>
      </w:r>
      <w:proofErr w:type="spellStart"/>
      <w:r w:rsidRPr="00EE5267">
        <w:rPr>
          <w:b/>
          <w:bCs/>
          <w:color w:val="000000" w:themeColor="text1"/>
        </w:rPr>
        <w:t>prijave</w:t>
      </w:r>
      <w:proofErr w:type="spellEnd"/>
      <w:r w:rsidRPr="00EE5267">
        <w:rPr>
          <w:b/>
          <w:bCs/>
          <w:color w:val="000000" w:themeColor="text1"/>
        </w:rPr>
        <w:t xml:space="preserve">: </w:t>
      </w:r>
      <w:proofErr w:type="spellStart"/>
      <w:r w:rsidRPr="00EE5267">
        <w:rPr>
          <w:b/>
          <w:bCs/>
          <w:color w:val="000000" w:themeColor="text1"/>
        </w:rPr>
        <w:t>petek</w:t>
      </w:r>
      <w:proofErr w:type="spellEnd"/>
      <w:r w:rsidRPr="00EE5267">
        <w:rPr>
          <w:b/>
          <w:bCs/>
          <w:color w:val="000000" w:themeColor="text1"/>
        </w:rPr>
        <w:t xml:space="preserve">, </w:t>
      </w:r>
      <w:r w:rsidR="001B26BF">
        <w:rPr>
          <w:b/>
          <w:bCs/>
          <w:color w:val="000000" w:themeColor="text1"/>
        </w:rPr>
        <w:t>31</w:t>
      </w:r>
      <w:r w:rsidRPr="00EE5267">
        <w:rPr>
          <w:b/>
          <w:bCs/>
          <w:color w:val="000000" w:themeColor="text1"/>
        </w:rPr>
        <w:t xml:space="preserve">. </w:t>
      </w:r>
      <w:proofErr w:type="spellStart"/>
      <w:r w:rsidRPr="00EE5267">
        <w:rPr>
          <w:b/>
          <w:bCs/>
          <w:color w:val="000000" w:themeColor="text1"/>
        </w:rPr>
        <w:t>julij</w:t>
      </w:r>
      <w:proofErr w:type="spellEnd"/>
      <w:r w:rsidRPr="00EE5267">
        <w:rPr>
          <w:b/>
          <w:bCs/>
          <w:color w:val="000000" w:themeColor="text1"/>
        </w:rPr>
        <w:t xml:space="preserve"> 2026</w:t>
      </w:r>
    </w:p>
    <w:p w14:paraId="2EDEF5FC" w14:textId="77777777" w:rsidR="00EE5267" w:rsidRPr="00EE5267" w:rsidRDefault="00EE5267" w:rsidP="00EE5267">
      <w:pPr>
        <w:rPr>
          <w:color w:val="000000" w:themeColor="text1"/>
        </w:rPr>
      </w:pPr>
      <w:r w:rsidRPr="00EE5267">
        <w:rPr>
          <w:color w:val="000000" w:themeColor="text1"/>
        </w:rPr>
        <w:t>Prijave sprejemamo:</w:t>
      </w:r>
      <w:r w:rsidRPr="00EE5267">
        <w:rPr>
          <w:color w:val="000000" w:themeColor="text1"/>
        </w:rPr>
        <w:br/>
        <w:t>- Osebno ali po pošti: Zavod za turizem in šport Kamnik, Glavni trg 2, 1241 Kamnik</w:t>
      </w:r>
      <w:r w:rsidRPr="00EE5267">
        <w:rPr>
          <w:color w:val="000000" w:themeColor="text1"/>
        </w:rPr>
        <w:br/>
        <w:t xml:space="preserve">- Elektronsko: </w:t>
      </w:r>
      <w:hyperlink r:id="rId8" w:history="1">
        <w:r w:rsidRPr="00EE5267">
          <w:rPr>
            <w:rStyle w:val="Hiperpovezava"/>
          </w:rPr>
          <w:t>doroteja.narat@visitkamnik.com</w:t>
        </w:r>
      </w:hyperlink>
    </w:p>
    <w:p w14:paraId="3B2AD57D" w14:textId="17D57F5F" w:rsidR="00214ACE" w:rsidRPr="00214ACE" w:rsidRDefault="00214ACE" w:rsidP="00214ACE">
      <w:pPr>
        <w:spacing w:after="0"/>
        <w:rPr>
          <w:color w:val="000000" w:themeColor="text1"/>
          <w:sz w:val="18"/>
          <w:szCs w:val="18"/>
        </w:rPr>
      </w:pPr>
    </w:p>
    <w:p w14:paraId="6290D392" w14:textId="77777777" w:rsidR="000C4470" w:rsidRPr="00DA7140" w:rsidRDefault="00000000">
      <w:pPr>
        <w:pStyle w:val="Naslov1"/>
        <w:rPr>
          <w:color w:val="000000" w:themeColor="text1"/>
          <w:sz w:val="22"/>
          <w:szCs w:val="22"/>
        </w:rPr>
      </w:pPr>
      <w:r w:rsidRPr="00DA7140">
        <w:rPr>
          <w:color w:val="000000" w:themeColor="text1"/>
          <w:sz w:val="22"/>
          <w:szCs w:val="22"/>
        </w:rPr>
        <w:t>Podpis odgovorne osebe ponudnika:</w:t>
      </w:r>
    </w:p>
    <w:p w14:paraId="69116972" w14:textId="10A4A7D5" w:rsidR="000C4470" w:rsidRPr="00DA7140" w:rsidRDefault="00000000">
      <w:pPr>
        <w:rPr>
          <w:color w:val="000000" w:themeColor="text1"/>
        </w:rPr>
      </w:pPr>
      <w:r w:rsidRPr="00DA7140">
        <w:rPr>
          <w:color w:val="000000" w:themeColor="text1"/>
        </w:rPr>
        <w:t xml:space="preserve">Kraj in datum: </w:t>
      </w:r>
      <w:r w:rsidRPr="00DA7140">
        <w:rPr>
          <w:color w:val="000000" w:themeColor="text1"/>
        </w:rPr>
        <w:br/>
        <w:t xml:space="preserve">Ime in priimek odgovorne osebe: </w:t>
      </w:r>
      <w:r w:rsidRPr="00DA7140">
        <w:rPr>
          <w:color w:val="000000" w:themeColor="text1"/>
        </w:rPr>
        <w:br/>
        <w:t xml:space="preserve">Podpis: </w:t>
      </w:r>
    </w:p>
    <w:p w14:paraId="17644A7E" w14:textId="3D9B784A" w:rsidR="000C4470" w:rsidRDefault="00000000" w:rsidP="00EE5267">
      <w:pPr>
        <w:rPr>
          <w:color w:val="000000" w:themeColor="text1"/>
        </w:rPr>
      </w:pPr>
      <w:r w:rsidRPr="00214ACE">
        <w:rPr>
          <w:color w:val="000000" w:themeColor="text1"/>
          <w:sz w:val="18"/>
          <w:szCs w:val="18"/>
        </w:rPr>
        <w:br/>
      </w:r>
    </w:p>
    <w:p w14:paraId="6530E503" w14:textId="77777777" w:rsidR="00D612EB" w:rsidRPr="0008566A" w:rsidRDefault="00D612EB" w:rsidP="00865B48">
      <w:pPr>
        <w:jc w:val="center"/>
        <w:rPr>
          <w:color w:val="000000" w:themeColor="text1"/>
        </w:rPr>
      </w:pPr>
    </w:p>
    <w:sectPr w:rsidR="00D612EB" w:rsidRPr="0008566A" w:rsidSect="00034616">
      <w:head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896035" w14:textId="77777777" w:rsidR="00444467" w:rsidRDefault="00444467" w:rsidP="0008566A">
      <w:pPr>
        <w:spacing w:after="0" w:line="240" w:lineRule="auto"/>
      </w:pPr>
      <w:r>
        <w:separator/>
      </w:r>
    </w:p>
  </w:endnote>
  <w:endnote w:type="continuationSeparator" w:id="0">
    <w:p w14:paraId="2C7E645A" w14:textId="77777777" w:rsidR="00444467" w:rsidRDefault="00444467" w:rsidP="000856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7052C" w14:textId="77777777" w:rsidR="00444467" w:rsidRDefault="00444467" w:rsidP="0008566A">
      <w:pPr>
        <w:spacing w:after="0" w:line="240" w:lineRule="auto"/>
      </w:pPr>
      <w:r>
        <w:separator/>
      </w:r>
    </w:p>
  </w:footnote>
  <w:footnote w:type="continuationSeparator" w:id="0">
    <w:p w14:paraId="7C1596EC" w14:textId="77777777" w:rsidR="00444467" w:rsidRDefault="00444467" w:rsidP="000856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A93A2" w14:textId="3A6FD213" w:rsidR="0008566A" w:rsidRDefault="0008566A">
    <w:pPr>
      <w:pStyle w:val="Glava"/>
    </w:pPr>
    <w:r>
      <w:ptab w:relativeTo="margin" w:alignment="center" w:leader="none"/>
    </w:r>
    <w:r w:rsidR="00214ACE">
      <w:rPr>
        <w:noProof/>
      </w:rPr>
      <w:drawing>
        <wp:inline distT="0" distB="0" distL="0" distR="0" wp14:anchorId="6EDAEB6E" wp14:editId="6ADAA0CA">
          <wp:extent cx="1988343" cy="866678"/>
          <wp:effectExtent l="0" t="0" r="0" b="0"/>
          <wp:docPr id="980455697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80455697" name="Slika 98045569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0645" cy="8720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Otevile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Otevile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Oznaenseznam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Oznaenseznam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Otevile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91493368">
    <w:abstractNumId w:val="8"/>
  </w:num>
  <w:num w:numId="2" w16cid:durableId="1865827979">
    <w:abstractNumId w:val="6"/>
  </w:num>
  <w:num w:numId="3" w16cid:durableId="2104454475">
    <w:abstractNumId w:val="5"/>
  </w:num>
  <w:num w:numId="4" w16cid:durableId="82917998">
    <w:abstractNumId w:val="4"/>
  </w:num>
  <w:num w:numId="5" w16cid:durableId="1232933892">
    <w:abstractNumId w:val="7"/>
  </w:num>
  <w:num w:numId="6" w16cid:durableId="2012636643">
    <w:abstractNumId w:val="3"/>
  </w:num>
  <w:num w:numId="7" w16cid:durableId="765615487">
    <w:abstractNumId w:val="2"/>
  </w:num>
  <w:num w:numId="8" w16cid:durableId="1872960632">
    <w:abstractNumId w:val="1"/>
  </w:num>
  <w:num w:numId="9" w16cid:durableId="1343705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8566A"/>
    <w:rsid w:val="000C4470"/>
    <w:rsid w:val="000F6C9B"/>
    <w:rsid w:val="0010508F"/>
    <w:rsid w:val="0015074B"/>
    <w:rsid w:val="0017104E"/>
    <w:rsid w:val="001B26BF"/>
    <w:rsid w:val="00214ACE"/>
    <w:rsid w:val="0029639D"/>
    <w:rsid w:val="00326F90"/>
    <w:rsid w:val="00444467"/>
    <w:rsid w:val="00553041"/>
    <w:rsid w:val="006523A5"/>
    <w:rsid w:val="007A7BD9"/>
    <w:rsid w:val="00865B48"/>
    <w:rsid w:val="00875A6A"/>
    <w:rsid w:val="00992EC6"/>
    <w:rsid w:val="009A2A3C"/>
    <w:rsid w:val="00AA1D8D"/>
    <w:rsid w:val="00AA3E87"/>
    <w:rsid w:val="00B47730"/>
    <w:rsid w:val="00BE33CF"/>
    <w:rsid w:val="00C75B1F"/>
    <w:rsid w:val="00CB0664"/>
    <w:rsid w:val="00D612EB"/>
    <w:rsid w:val="00DA7140"/>
    <w:rsid w:val="00EE526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2136D2"/>
  <w14:defaultImageDpi w14:val="300"/>
  <w15:docId w15:val="{BC7DB011-F086-4D94-A4E1-EE13BBB15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C693F"/>
  </w:style>
  <w:style w:type="paragraph" w:styleId="Naslov1">
    <w:name w:val="heading 1"/>
    <w:basedOn w:val="Navaden"/>
    <w:next w:val="Navaden"/>
    <w:link w:val="Naslov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618BF"/>
  </w:style>
  <w:style w:type="paragraph" w:styleId="Noga">
    <w:name w:val="footer"/>
    <w:basedOn w:val="Navaden"/>
    <w:link w:val="Nog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618BF"/>
  </w:style>
  <w:style w:type="paragraph" w:styleId="Brezrazmikov">
    <w:name w:val="No Spacing"/>
    <w:uiPriority w:val="1"/>
    <w:qFormat/>
    <w:rsid w:val="00FC693F"/>
    <w:pPr>
      <w:spacing w:after="0" w:line="240" w:lineRule="auto"/>
    </w:pPr>
  </w:style>
  <w:style w:type="character" w:customStyle="1" w:styleId="Naslov1Znak">
    <w:name w:val="Naslov 1 Znak"/>
    <w:basedOn w:val="Privzetapisavaodstavka"/>
    <w:link w:val="Naslov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">
    <w:name w:val="Title"/>
    <w:basedOn w:val="Navaden"/>
    <w:next w:val="Navaden"/>
    <w:link w:val="Naslov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tavekseznama">
    <w:name w:val="List Paragraph"/>
    <w:basedOn w:val="Navaden"/>
    <w:uiPriority w:val="34"/>
    <w:qFormat/>
    <w:rsid w:val="00FC693F"/>
    <w:pPr>
      <w:ind w:left="720"/>
      <w:contextualSpacing/>
    </w:pPr>
  </w:style>
  <w:style w:type="paragraph" w:styleId="Telobesedila">
    <w:name w:val="Body Text"/>
    <w:basedOn w:val="Navaden"/>
    <w:link w:val="TelobesedilaZnak"/>
    <w:uiPriority w:val="99"/>
    <w:unhideWhenUsed/>
    <w:rsid w:val="00AA1D8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AA1D8D"/>
  </w:style>
  <w:style w:type="paragraph" w:styleId="Telobesedila2">
    <w:name w:val="Body Text 2"/>
    <w:basedOn w:val="Navaden"/>
    <w:link w:val="Telobesedila2Znak"/>
    <w:uiPriority w:val="99"/>
    <w:unhideWhenUsed/>
    <w:rsid w:val="00AA1D8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rsid w:val="00AA1D8D"/>
  </w:style>
  <w:style w:type="paragraph" w:styleId="Telobesedila3">
    <w:name w:val="Body Text 3"/>
    <w:basedOn w:val="Navaden"/>
    <w:link w:val="Telobesedila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AA1D8D"/>
    <w:rPr>
      <w:sz w:val="16"/>
      <w:szCs w:val="16"/>
    </w:rPr>
  </w:style>
  <w:style w:type="paragraph" w:styleId="Seznam">
    <w:name w:val="List"/>
    <w:basedOn w:val="Navaden"/>
    <w:uiPriority w:val="99"/>
    <w:unhideWhenUsed/>
    <w:rsid w:val="00AA1D8D"/>
    <w:pPr>
      <w:ind w:left="360" w:hanging="360"/>
      <w:contextualSpacing/>
    </w:pPr>
  </w:style>
  <w:style w:type="paragraph" w:styleId="Seznam2">
    <w:name w:val="List 2"/>
    <w:basedOn w:val="Navaden"/>
    <w:uiPriority w:val="99"/>
    <w:unhideWhenUsed/>
    <w:rsid w:val="00326F90"/>
    <w:pPr>
      <w:ind w:left="720" w:hanging="360"/>
      <w:contextualSpacing/>
    </w:pPr>
  </w:style>
  <w:style w:type="paragraph" w:styleId="Seznam3">
    <w:name w:val="List 3"/>
    <w:basedOn w:val="Navaden"/>
    <w:uiPriority w:val="99"/>
    <w:unhideWhenUsed/>
    <w:rsid w:val="00326F90"/>
    <w:pPr>
      <w:ind w:left="1080" w:hanging="360"/>
      <w:contextualSpacing/>
    </w:pPr>
  </w:style>
  <w:style w:type="paragraph" w:styleId="Oznaenseznam">
    <w:name w:val="List Bullet"/>
    <w:basedOn w:val="Navaden"/>
    <w:uiPriority w:val="99"/>
    <w:unhideWhenUsed/>
    <w:rsid w:val="00326F90"/>
    <w:pPr>
      <w:numPr>
        <w:numId w:val="1"/>
      </w:numPr>
      <w:contextualSpacing/>
    </w:pPr>
  </w:style>
  <w:style w:type="paragraph" w:styleId="Oznaenseznam2">
    <w:name w:val="List Bullet 2"/>
    <w:basedOn w:val="Navaden"/>
    <w:uiPriority w:val="99"/>
    <w:unhideWhenUsed/>
    <w:rsid w:val="00326F90"/>
    <w:pPr>
      <w:numPr>
        <w:numId w:val="2"/>
      </w:numPr>
      <w:contextualSpacing/>
    </w:pPr>
  </w:style>
  <w:style w:type="paragraph" w:styleId="Oznaenseznam3">
    <w:name w:val="List Bullet 3"/>
    <w:basedOn w:val="Navaden"/>
    <w:uiPriority w:val="99"/>
    <w:unhideWhenUsed/>
    <w:rsid w:val="00326F90"/>
    <w:pPr>
      <w:numPr>
        <w:numId w:val="3"/>
      </w:numPr>
      <w:contextualSpacing/>
    </w:pPr>
  </w:style>
  <w:style w:type="paragraph" w:styleId="Otevilenseznam">
    <w:name w:val="List Number"/>
    <w:basedOn w:val="Navaden"/>
    <w:uiPriority w:val="99"/>
    <w:unhideWhenUsed/>
    <w:rsid w:val="00326F90"/>
    <w:pPr>
      <w:numPr>
        <w:numId w:val="5"/>
      </w:numPr>
      <w:contextualSpacing/>
    </w:pPr>
  </w:style>
  <w:style w:type="paragraph" w:styleId="Otevilenseznam2">
    <w:name w:val="List Number 2"/>
    <w:basedOn w:val="Navaden"/>
    <w:uiPriority w:val="99"/>
    <w:unhideWhenUsed/>
    <w:rsid w:val="0029639D"/>
    <w:pPr>
      <w:numPr>
        <w:numId w:val="6"/>
      </w:numPr>
      <w:contextualSpacing/>
    </w:pPr>
  </w:style>
  <w:style w:type="paragraph" w:styleId="Otevilenseznam3">
    <w:name w:val="List Number 3"/>
    <w:basedOn w:val="Navaden"/>
    <w:uiPriority w:val="99"/>
    <w:unhideWhenUsed/>
    <w:rsid w:val="0029639D"/>
    <w:pPr>
      <w:numPr>
        <w:numId w:val="7"/>
      </w:numPr>
      <w:contextualSpacing/>
    </w:pPr>
  </w:style>
  <w:style w:type="paragraph" w:styleId="Seznam-nadaljevanje">
    <w:name w:val="List Continue"/>
    <w:basedOn w:val="Navaden"/>
    <w:uiPriority w:val="99"/>
    <w:unhideWhenUsed/>
    <w:rsid w:val="0029639D"/>
    <w:pPr>
      <w:spacing w:after="120"/>
      <w:ind w:left="360"/>
      <w:contextualSpacing/>
    </w:pPr>
  </w:style>
  <w:style w:type="paragraph" w:styleId="Seznam-nadaljevanje2">
    <w:name w:val="List Continue 2"/>
    <w:basedOn w:val="Navaden"/>
    <w:uiPriority w:val="99"/>
    <w:unhideWhenUsed/>
    <w:rsid w:val="0029639D"/>
    <w:pPr>
      <w:spacing w:after="120"/>
      <w:ind w:left="720"/>
      <w:contextualSpacing/>
    </w:pPr>
  </w:style>
  <w:style w:type="paragraph" w:styleId="Seznam-nadaljevanje3">
    <w:name w:val="List Continue 3"/>
    <w:basedOn w:val="Navaden"/>
    <w:uiPriority w:val="99"/>
    <w:unhideWhenUsed/>
    <w:rsid w:val="0029639D"/>
    <w:pPr>
      <w:spacing w:after="120"/>
      <w:ind w:left="1080"/>
      <w:contextualSpacing/>
    </w:pPr>
  </w:style>
  <w:style w:type="paragraph" w:styleId="Makrobesedilo">
    <w:name w:val="macro"/>
    <w:link w:val="Makrobesedilo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besediloZnak">
    <w:name w:val="Makro besedilo Znak"/>
    <w:basedOn w:val="Privzetapisavaodstavka"/>
    <w:link w:val="Makrobesedilo"/>
    <w:uiPriority w:val="99"/>
    <w:rsid w:val="0029639D"/>
    <w:rPr>
      <w:rFonts w:ascii="Courier" w:hAnsi="Courier"/>
      <w:sz w:val="20"/>
      <w:szCs w:val="20"/>
    </w:rPr>
  </w:style>
  <w:style w:type="paragraph" w:styleId="Citat">
    <w:name w:val="Quote"/>
    <w:basedOn w:val="Navaden"/>
    <w:next w:val="Navaden"/>
    <w:link w:val="CitatZnak"/>
    <w:uiPriority w:val="29"/>
    <w:qFormat/>
    <w:rsid w:val="00FC693F"/>
    <w:rPr>
      <w:i/>
      <w:iCs/>
      <w:color w:val="000000" w:themeColor="text1"/>
    </w:rPr>
  </w:style>
  <w:style w:type="character" w:customStyle="1" w:styleId="CitatZnak">
    <w:name w:val="Citat Znak"/>
    <w:basedOn w:val="Privzetapisavaodstavka"/>
    <w:link w:val="Citat"/>
    <w:uiPriority w:val="29"/>
    <w:rsid w:val="00FC693F"/>
    <w:rPr>
      <w:i/>
      <w:iCs/>
      <w:color w:val="000000" w:themeColor="text1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apis">
    <w:name w:val="caption"/>
    <w:basedOn w:val="Navaden"/>
    <w:next w:val="Navaden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repko">
    <w:name w:val="Strong"/>
    <w:basedOn w:val="Privzetapisavaodstavka"/>
    <w:uiPriority w:val="22"/>
    <w:qFormat/>
    <w:rsid w:val="00FC693F"/>
    <w:rPr>
      <w:b/>
      <w:bCs/>
    </w:rPr>
  </w:style>
  <w:style w:type="character" w:styleId="Poudarek">
    <w:name w:val="Emphasis"/>
    <w:basedOn w:val="Privzetapisavaodstavka"/>
    <w:uiPriority w:val="20"/>
    <w:qFormat/>
    <w:rsid w:val="00FC693F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FC693F"/>
    <w:rPr>
      <w:b/>
      <w:bCs/>
      <w:i/>
      <w:iCs/>
      <w:color w:val="4F81BD" w:themeColor="accent1"/>
    </w:rPr>
  </w:style>
  <w:style w:type="character" w:styleId="Neenpoudarek">
    <w:name w:val="Subtle Emphasis"/>
    <w:basedOn w:val="Privzetapisavaodstavka"/>
    <w:uiPriority w:val="19"/>
    <w:qFormat/>
    <w:rsid w:val="00FC693F"/>
    <w:rPr>
      <w:i/>
      <w:iCs/>
      <w:color w:val="808080" w:themeColor="text1" w:themeTint="7F"/>
    </w:rPr>
  </w:style>
  <w:style w:type="character" w:styleId="Intenzivenpoudarek">
    <w:name w:val="Intense Emphasis"/>
    <w:basedOn w:val="Privzetapisavaodstavka"/>
    <w:uiPriority w:val="21"/>
    <w:qFormat/>
    <w:rsid w:val="00FC693F"/>
    <w:rPr>
      <w:b/>
      <w:bCs/>
      <w:i/>
      <w:iCs/>
      <w:color w:val="4F81BD" w:themeColor="accent1"/>
    </w:rPr>
  </w:style>
  <w:style w:type="character" w:styleId="Neensklic">
    <w:name w:val="Subtle Reference"/>
    <w:basedOn w:val="Privzetapisavaodstavka"/>
    <w:uiPriority w:val="31"/>
    <w:qFormat/>
    <w:rsid w:val="00FC693F"/>
    <w:rPr>
      <w:smallCaps/>
      <w:color w:val="C0504D" w:themeColor="accent2"/>
      <w:u w:val="single"/>
    </w:rPr>
  </w:style>
  <w:style w:type="character" w:styleId="Intenzivensklic">
    <w:name w:val="Intense Reference"/>
    <w:basedOn w:val="Privzetapisavaodstavka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aslovknjige">
    <w:name w:val="Book Title"/>
    <w:basedOn w:val="Privzetapisavaodstavka"/>
    <w:uiPriority w:val="33"/>
    <w:qFormat/>
    <w:rsid w:val="00FC693F"/>
    <w:rPr>
      <w:b/>
      <w:b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FC693F"/>
    <w:pPr>
      <w:outlineLvl w:val="9"/>
    </w:pPr>
  </w:style>
  <w:style w:type="table" w:styleId="Tabelamrea">
    <w:name w:val="Table Grid"/>
    <w:basedOn w:val="Navadnatabel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osenenje">
    <w:name w:val="Light Shading"/>
    <w:basedOn w:val="Navadnatabel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etlosenenjepoudarek1">
    <w:name w:val="Light Shading Accent 1"/>
    <w:basedOn w:val="Navadnatabel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etlosenenjepoudarek2">
    <w:name w:val="Light Shading Accent 2"/>
    <w:basedOn w:val="Navadnatabel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etlosenenjepoudarek3">
    <w:name w:val="Light Shading Accent 3"/>
    <w:basedOn w:val="Navadnatabel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etlosenenjepoudarek4">
    <w:name w:val="Light Shading Accent 4"/>
    <w:basedOn w:val="Navadnatabel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etlosenenjepoudarek5">
    <w:name w:val="Light Shading Accent 5"/>
    <w:basedOn w:val="Navadnatabel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etlosenenjepoudarek6">
    <w:name w:val="Light Shading Accent 6"/>
    <w:basedOn w:val="Navadnatabel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etelseznam">
    <w:name w:val="Light List"/>
    <w:basedOn w:val="Navadnatabel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etelseznampoudarek1">
    <w:name w:val="Light List Accent 1"/>
    <w:basedOn w:val="Navadnatabel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etelseznampoudarek2">
    <w:name w:val="Light List Accent 2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etelseznampoudarek3">
    <w:name w:val="Light List Accent 3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etelseznampoudarek4">
    <w:name w:val="Light List Accent 4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etelseznampoudarek5">
    <w:name w:val="Light List Accent 5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etelseznampoudarek6">
    <w:name w:val="Light List Accent 6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etlamrea">
    <w:name w:val="Light Grid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etlamreapoudarek1">
    <w:name w:val="Light Grid Accent 1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etlamreapoudarek2">
    <w:name w:val="Light Grid Accent 2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etlamreapoudarek3">
    <w:name w:val="Light Grid Accent 3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etlamreapoudarek4">
    <w:name w:val="Light Grid Accent 4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etlamreapoudarek5">
    <w:name w:val="Light Grid Accent 5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etlamreapoudarek6">
    <w:name w:val="Light Grid Accent 6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rednjesenenje1">
    <w:name w:val="Medium Shading 1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1">
    <w:name w:val="Medium Shading 1 Accent 1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2">
    <w:name w:val="Medium Shading 1 Accent 2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3">
    <w:name w:val="Medium Shading 1 Accent 3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4">
    <w:name w:val="Medium Shading 1 Accent 4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5">
    <w:name w:val="Medium Shading 1 Accent 5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6">
    <w:name w:val="Medium Shading 1 Accent 6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2">
    <w:name w:val="Medium Shading 2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1">
    <w:name w:val="Medium Shading 2 Accent 1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2">
    <w:name w:val="Medium Shading 2 Accent 2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3">
    <w:name w:val="Medium Shading 2 Accent 3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4">
    <w:name w:val="Medium Shading 2 Accent 4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5">
    <w:name w:val="Medium Shading 2 Accent 5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6">
    <w:name w:val="Medium Shading 2 Accent 6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iseznam1">
    <w:name w:val="Medium List 1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seznam1poudarek1">
    <w:name w:val="Medium List 1 Accent 1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seznam1poudarek2">
    <w:name w:val="Medium List 1 Accent 2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seznam1poudarek3">
    <w:name w:val="Medium List 1 Accent 3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seznam1poudarek4">
    <w:name w:val="Medium List 1 Accent 4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seznam1poudarek5">
    <w:name w:val="Medium List 1 Accent 5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seznam1poudarek6">
    <w:name w:val="Medium List 1 Accent 6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seznam2">
    <w:name w:val="Medium List 2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1">
    <w:name w:val="Medium List 2 Accent 1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2">
    <w:name w:val="Medium List 2 Accent 2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3">
    <w:name w:val="Medium List 2 Accent 3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4">
    <w:name w:val="Medium List 2 Accent 4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5">
    <w:name w:val="Medium List 2 Accent 5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6">
    <w:name w:val="Medium List 2 Accent 6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amrea1">
    <w:name w:val="Medium Grid 1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mrea1poudarek1">
    <w:name w:val="Medium Grid 1 Accent 1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mrea1poudarek2">
    <w:name w:val="Medium Grid 1 Accent 2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mrea1poudarek3">
    <w:name w:val="Medium Grid 1 Accent 3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mrea1poudarek4">
    <w:name w:val="Medium Grid 1 Accent 4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mrea1poudarek5">
    <w:name w:val="Medium Grid 1 Accent 5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mrea1poudarek6">
    <w:name w:val="Medium Grid 1 Accent 6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mrea2">
    <w:name w:val="Medium Grid 2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1">
    <w:name w:val="Medium Grid 2 Accent 1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2">
    <w:name w:val="Medium Grid 2 Accent 2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3">
    <w:name w:val="Medium Grid 2 Accent 3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4">
    <w:name w:val="Medium Grid 2 Accent 4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5">
    <w:name w:val="Medium Grid 2 Accent 5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6">
    <w:name w:val="Medium Grid 2 Accent 6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3">
    <w:name w:val="Medium Grid 3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rednjamrea3poudarek1">
    <w:name w:val="Medium Grid 3 Accent 1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rednjamrea3poudarek2">
    <w:name w:val="Medium Grid 3 Accent 2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rednjamrea3poudarek3">
    <w:name w:val="Medium Grid 3 Accent 3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rednjamrea3poudarek4">
    <w:name w:val="Medium Grid 3 Accent 4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rednjamrea3poudarek5">
    <w:name w:val="Medium Grid 3 Accent 5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rednjamrea3poudarek6">
    <w:name w:val="Medium Grid 3 Accent 6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emenseznam">
    <w:name w:val="Dark List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emenseznampoudarek1">
    <w:name w:val="Dark List Accent 1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emenseznampoudarek2">
    <w:name w:val="Dark List Accent 2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emenseznampoudarek3">
    <w:name w:val="Dark List Accent 3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emenseznampoudarek4">
    <w:name w:val="Dark List Accent 4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emenseznampoudarek5">
    <w:name w:val="Dark List Accent 5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emenseznampoudarek6">
    <w:name w:val="Dark List Accent 6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Barvnosenenje">
    <w:name w:val="Colorful Shading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1">
    <w:name w:val="Colorful Shading Accent 1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2">
    <w:name w:val="Colorful Shading Accent 2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3">
    <w:name w:val="Colorful Shading Accent 3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vnosenenjepoudarek4">
    <w:name w:val="Colorful Shading Accent 4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5">
    <w:name w:val="Colorful Shading Accent 5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6">
    <w:name w:val="Colorful Shading Accent 6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iseznam">
    <w:name w:val="Colorful List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vniseznampoudarek1">
    <w:name w:val="Colorful List Accent 1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Barvniseznampoudarek2">
    <w:name w:val="Colorful List Accent 2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Barvenseznampoudarek3">
    <w:name w:val="Colorful List Accent 3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Barvniseznampoudarek4">
    <w:name w:val="Colorful List Accent 4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Barvniseznampoudarek5">
    <w:name w:val="Colorful List Accent 5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Barvniseznampoudarek6">
    <w:name w:val="Colorful List Accent 6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Barvnamrea">
    <w:name w:val="Colorful Grid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Barvnamreapoudarek1">
    <w:name w:val="Colorful Grid Accent 1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Barvnamreapoudarek2">
    <w:name w:val="Colorful Grid Accent 2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Barvnamreapoudarek3">
    <w:name w:val="Colorful Grid Accent 3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vnamreapoudarek4">
    <w:name w:val="Colorful Grid Accent 4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Barvnamreapoudarek5">
    <w:name w:val="Colorful Grid Accent 5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Barvnamreapoudarek6">
    <w:name w:val="Colorful Grid Accent 6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iperpovezava">
    <w:name w:val="Hyperlink"/>
    <w:basedOn w:val="Privzetapisavaodstavka"/>
    <w:uiPriority w:val="99"/>
    <w:unhideWhenUsed/>
    <w:rsid w:val="00D612EB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D612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roteja.narat@visitkamni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4</Pages>
  <Words>1708</Words>
  <Characters>9742</Characters>
  <Application>Microsoft Office Word</Application>
  <DocSecurity>0</DocSecurity>
  <Lines>81</Lines>
  <Paragraphs>22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11428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Boštjan Štorman</cp:lastModifiedBy>
  <cp:revision>8</cp:revision>
  <cp:lastPrinted>2026-07-14T12:54:00Z</cp:lastPrinted>
  <dcterms:created xsi:type="dcterms:W3CDTF">2025-07-09T10:58:00Z</dcterms:created>
  <dcterms:modified xsi:type="dcterms:W3CDTF">2026-07-15T08:31:00Z</dcterms:modified>
  <cp:category/>
</cp:coreProperties>
</file>